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60AA4380" w:rsidR="00BF7F06" w:rsidRPr="004B25B5" w:rsidRDefault="00545F7A" w:rsidP="009E4AB7">
      <w:pPr>
        <w:rPr>
          <w:rFonts w:ascii="Calibri" w:hAnsi="Calibri" w:cs="Calibri"/>
          <w:b/>
          <w:bCs/>
          <w:sz w:val="26"/>
          <w:szCs w:val="26"/>
        </w:rPr>
      </w:pPr>
      <w:r>
        <w:rPr>
          <w:rFonts w:ascii="Calibri" w:hAnsi="Calibri" w:cs="Calibri"/>
          <w:b/>
          <w:bCs/>
          <w:sz w:val="26"/>
          <w:szCs w:val="26"/>
        </w:rPr>
        <w:t>Hot Mess Moms</w:t>
      </w:r>
    </w:p>
    <w:p w14:paraId="156A3DE0" w14:textId="43598A3D" w:rsidR="007A6325" w:rsidRPr="004B25B5" w:rsidRDefault="00545F7A" w:rsidP="009E4AB7">
      <w:pPr>
        <w:rPr>
          <w:rFonts w:ascii="Calibri" w:hAnsi="Calibri" w:cs="Calibri"/>
          <w:b/>
          <w:bCs/>
          <w:sz w:val="26"/>
          <w:szCs w:val="26"/>
        </w:rPr>
      </w:pPr>
      <w:r>
        <w:rPr>
          <w:rFonts w:ascii="Calibri" w:hAnsi="Calibri" w:cs="Calibri"/>
          <w:b/>
          <w:bCs/>
          <w:sz w:val="26"/>
          <w:szCs w:val="26"/>
        </w:rPr>
        <w:t>Isaiah 43:1-2</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7563A51C" w14:textId="46D859DA" w:rsidR="007E2C82" w:rsidRDefault="00545F7A" w:rsidP="007E2C82">
      <w:pPr>
        <w:rPr>
          <w:rFonts w:ascii="Calibri" w:hAnsi="Calibri"/>
        </w:rPr>
      </w:pPr>
      <w:r w:rsidRPr="007E2C82">
        <w:rPr>
          <w:rFonts w:ascii="Calibri" w:hAnsi="Calibri"/>
        </w:rPr>
        <w:t xml:space="preserve">Moms, have you ever felt like a hot mess? Can somebody give a testimony today? </w:t>
      </w:r>
      <w:r w:rsidR="007E2C82" w:rsidRPr="007E2C82">
        <w:rPr>
          <w:rFonts w:ascii="Calibri" w:hAnsi="Calibri"/>
        </w:rPr>
        <w:t>Y</w:t>
      </w:r>
      <w:r w:rsidRPr="007E2C82">
        <w:rPr>
          <w:rFonts w:ascii="Calibri" w:hAnsi="Calibri"/>
        </w:rPr>
        <w:t>ou might have felt like a hot mess if</w:t>
      </w:r>
      <w:r w:rsidR="007E2C82">
        <w:rPr>
          <w:rFonts w:ascii="Calibri" w:hAnsi="Calibri"/>
        </w:rPr>
        <w:t>…</w:t>
      </w:r>
      <w:r w:rsidRPr="007E2C82">
        <w:rPr>
          <w:rFonts w:ascii="Calibri" w:hAnsi="Calibri"/>
        </w:rPr>
        <w:t xml:space="preserve"> </w:t>
      </w:r>
    </w:p>
    <w:p w14:paraId="4052DF48" w14:textId="77777777" w:rsidR="007E2C82" w:rsidRDefault="007E2C82" w:rsidP="007E2C82">
      <w:pPr>
        <w:rPr>
          <w:rFonts w:ascii="Calibri" w:hAnsi="Calibri"/>
        </w:rPr>
      </w:pPr>
    </w:p>
    <w:p w14:paraId="560A99C5" w14:textId="59DB47CE" w:rsidR="007E2C82" w:rsidRPr="007E2C82" w:rsidRDefault="002A4B63" w:rsidP="007E2C82">
      <w:pPr>
        <w:pStyle w:val="ListParagraph"/>
        <w:numPr>
          <w:ilvl w:val="0"/>
          <w:numId w:val="13"/>
        </w:numPr>
        <w:rPr>
          <w:rFonts w:ascii="Calibri" w:hAnsi="Calibri"/>
          <w:sz w:val="24"/>
          <w:szCs w:val="24"/>
        </w:rPr>
      </w:pPr>
      <w:r>
        <w:rPr>
          <w:rFonts w:ascii="Calibri" w:hAnsi="Calibri"/>
          <w:sz w:val="24"/>
          <w:szCs w:val="24"/>
        </w:rPr>
        <w:t>T</w:t>
      </w:r>
      <w:r w:rsidR="00545F7A" w:rsidRPr="007E2C82">
        <w:rPr>
          <w:rFonts w:ascii="Calibri" w:hAnsi="Calibri"/>
          <w:sz w:val="24"/>
          <w:szCs w:val="24"/>
        </w:rPr>
        <w:t>he question, “What's for dinner?” sounds like a curse word to you.</w:t>
      </w:r>
    </w:p>
    <w:p w14:paraId="0ECE92B9" w14:textId="609AF945" w:rsidR="007E2C82" w:rsidRPr="007E2C82" w:rsidRDefault="002A4B63" w:rsidP="007E2C82">
      <w:pPr>
        <w:pStyle w:val="ListParagraph"/>
        <w:numPr>
          <w:ilvl w:val="0"/>
          <w:numId w:val="13"/>
        </w:numPr>
        <w:rPr>
          <w:rFonts w:ascii="Calibri" w:hAnsi="Calibri"/>
          <w:sz w:val="24"/>
          <w:szCs w:val="24"/>
        </w:rPr>
      </w:pPr>
      <w:r>
        <w:rPr>
          <w:rFonts w:ascii="Calibri" w:hAnsi="Calibri"/>
          <w:sz w:val="24"/>
          <w:szCs w:val="24"/>
        </w:rPr>
        <w:t>Y</w:t>
      </w:r>
      <w:r w:rsidR="00545F7A" w:rsidRPr="007E2C82">
        <w:rPr>
          <w:rFonts w:ascii="Calibri" w:hAnsi="Calibri"/>
          <w:sz w:val="24"/>
          <w:szCs w:val="24"/>
        </w:rPr>
        <w:t>ou've ever asked yourself the question, “How many days can I go with using dry shampoo?”</w:t>
      </w:r>
      <w:r w:rsidR="007E2C82" w:rsidRPr="007E2C82">
        <w:rPr>
          <w:rFonts w:ascii="Calibri" w:hAnsi="Calibri"/>
          <w:sz w:val="24"/>
          <w:szCs w:val="24"/>
        </w:rPr>
        <w:t xml:space="preserve"> </w:t>
      </w:r>
    </w:p>
    <w:p w14:paraId="077A3907" w14:textId="6ED6E019" w:rsidR="007E2C82" w:rsidRPr="007E2C82" w:rsidRDefault="002A4B63" w:rsidP="007E2C82">
      <w:pPr>
        <w:pStyle w:val="ListParagraph"/>
        <w:numPr>
          <w:ilvl w:val="0"/>
          <w:numId w:val="13"/>
        </w:numPr>
        <w:rPr>
          <w:rFonts w:ascii="Calibri" w:hAnsi="Calibri"/>
          <w:sz w:val="24"/>
          <w:szCs w:val="24"/>
        </w:rPr>
      </w:pPr>
      <w:r>
        <w:rPr>
          <w:rFonts w:ascii="Calibri" w:hAnsi="Calibri"/>
          <w:sz w:val="24"/>
          <w:szCs w:val="24"/>
        </w:rPr>
        <w:t>Y</w:t>
      </w:r>
      <w:r w:rsidR="00545F7A" w:rsidRPr="007E2C82">
        <w:rPr>
          <w:rFonts w:ascii="Calibri" w:hAnsi="Calibri"/>
          <w:sz w:val="24"/>
          <w:szCs w:val="24"/>
        </w:rPr>
        <w:t xml:space="preserve">ou've asked Alexa to fix breakfast for the family.  </w:t>
      </w:r>
    </w:p>
    <w:p w14:paraId="613DF9B3" w14:textId="5939F5EA" w:rsidR="007E2C82" w:rsidRPr="007E2C82" w:rsidRDefault="00545F7A" w:rsidP="007E2C82">
      <w:pPr>
        <w:pStyle w:val="ListParagraph"/>
        <w:numPr>
          <w:ilvl w:val="0"/>
          <w:numId w:val="13"/>
        </w:numPr>
        <w:rPr>
          <w:rFonts w:ascii="Calibri" w:hAnsi="Calibri"/>
          <w:sz w:val="24"/>
          <w:szCs w:val="24"/>
        </w:rPr>
      </w:pPr>
      <w:r w:rsidRPr="007E2C82">
        <w:rPr>
          <w:rFonts w:ascii="Calibri" w:hAnsi="Calibri"/>
          <w:sz w:val="24"/>
          <w:szCs w:val="24"/>
        </w:rPr>
        <w:t xml:space="preserve">You consider going to the grocery store by yourself quality alone time. </w:t>
      </w:r>
    </w:p>
    <w:p w14:paraId="0A85228D" w14:textId="328F5407" w:rsidR="007E2C82" w:rsidRPr="007E2C82" w:rsidRDefault="002A4B63" w:rsidP="007E2C82">
      <w:pPr>
        <w:pStyle w:val="ListParagraph"/>
        <w:numPr>
          <w:ilvl w:val="0"/>
          <w:numId w:val="13"/>
        </w:numPr>
        <w:rPr>
          <w:rFonts w:ascii="Calibri" w:hAnsi="Calibri"/>
          <w:sz w:val="24"/>
          <w:szCs w:val="24"/>
        </w:rPr>
      </w:pPr>
      <w:r>
        <w:rPr>
          <w:rFonts w:ascii="Calibri" w:hAnsi="Calibri"/>
          <w:sz w:val="24"/>
          <w:szCs w:val="24"/>
        </w:rPr>
        <w:t>Y</w:t>
      </w:r>
      <w:r w:rsidR="00545F7A" w:rsidRPr="007E2C82">
        <w:rPr>
          <w:rFonts w:ascii="Calibri" w:hAnsi="Calibri"/>
          <w:sz w:val="24"/>
          <w:szCs w:val="24"/>
        </w:rPr>
        <w:t xml:space="preserve">our morning workout is getting your preschooler ready for the day. </w:t>
      </w:r>
    </w:p>
    <w:p w14:paraId="5B8C2B2C" w14:textId="06B4B1D4" w:rsidR="007E2C82" w:rsidRPr="007E2C82" w:rsidRDefault="008A0B18" w:rsidP="007E2C82">
      <w:pPr>
        <w:pStyle w:val="ListParagraph"/>
        <w:numPr>
          <w:ilvl w:val="0"/>
          <w:numId w:val="13"/>
        </w:numPr>
        <w:rPr>
          <w:rFonts w:ascii="Calibri" w:hAnsi="Calibri"/>
          <w:sz w:val="24"/>
          <w:szCs w:val="24"/>
        </w:rPr>
      </w:pPr>
      <w:proofErr w:type="gramStart"/>
      <w:r>
        <w:rPr>
          <w:rFonts w:ascii="Calibri" w:hAnsi="Calibri"/>
          <w:sz w:val="24"/>
          <w:szCs w:val="24"/>
        </w:rPr>
        <w:t>A</w:t>
      </w:r>
      <w:r w:rsidR="00545F7A" w:rsidRPr="007E2C82">
        <w:rPr>
          <w:rFonts w:ascii="Calibri" w:hAnsi="Calibri"/>
          <w:sz w:val="24"/>
          <w:szCs w:val="24"/>
        </w:rPr>
        <w:t>ll of</w:t>
      </w:r>
      <w:proofErr w:type="gramEnd"/>
      <w:r w:rsidR="00545F7A" w:rsidRPr="007E2C82">
        <w:rPr>
          <w:rFonts w:ascii="Calibri" w:hAnsi="Calibri"/>
          <w:sz w:val="24"/>
          <w:szCs w:val="24"/>
        </w:rPr>
        <w:t xml:space="preserve"> your home cooked meals come from a box of the frozen section at the grocery store. </w:t>
      </w:r>
    </w:p>
    <w:p w14:paraId="6E4A7BD1" w14:textId="20E16C70" w:rsidR="00545F7A" w:rsidRPr="007E2C82" w:rsidRDefault="002A4B63" w:rsidP="002A4B63">
      <w:pPr>
        <w:pStyle w:val="ListParagraph"/>
        <w:numPr>
          <w:ilvl w:val="0"/>
          <w:numId w:val="13"/>
        </w:numPr>
        <w:rPr>
          <w:rFonts w:ascii="Calibri" w:hAnsi="Calibri"/>
          <w:sz w:val="24"/>
          <w:szCs w:val="24"/>
        </w:rPr>
      </w:pPr>
      <w:r>
        <w:rPr>
          <w:rFonts w:ascii="Calibri" w:hAnsi="Calibri"/>
          <w:sz w:val="24"/>
          <w:szCs w:val="24"/>
        </w:rPr>
        <w:t>Y</w:t>
      </w:r>
      <w:r w:rsidR="00545F7A" w:rsidRPr="007E2C82">
        <w:rPr>
          <w:rFonts w:ascii="Calibri" w:hAnsi="Calibri"/>
          <w:sz w:val="24"/>
          <w:szCs w:val="24"/>
        </w:rPr>
        <w:t xml:space="preserve">ou believe after pushing snooze three times on your phone that an email should be automated to your kids’ school telling them that you're going to be late. </w:t>
      </w:r>
    </w:p>
    <w:p w14:paraId="3A7CED93" w14:textId="39BB6D88" w:rsidR="00545F7A" w:rsidRPr="00545F7A" w:rsidRDefault="002A4B63" w:rsidP="00545F7A">
      <w:pPr>
        <w:spacing w:line="276" w:lineRule="auto"/>
        <w:rPr>
          <w:rFonts w:ascii="Calibri" w:hAnsi="Calibri"/>
        </w:rPr>
      </w:pPr>
      <w:r w:rsidRPr="007E2C82">
        <w:rPr>
          <w:rFonts w:ascii="Calibri" w:hAnsi="Calibri"/>
        </w:rPr>
        <w:t xml:space="preserve">If you've ever felt some of those things, you are a hot mess. </w:t>
      </w:r>
      <w:r w:rsidR="00545F7A" w:rsidRPr="00545F7A">
        <w:rPr>
          <w:rFonts w:ascii="Calibri" w:hAnsi="Calibri"/>
        </w:rPr>
        <w:t>The truth is</w:t>
      </w:r>
      <w:r w:rsidR="007E2C82">
        <w:rPr>
          <w:rFonts w:ascii="Calibri" w:hAnsi="Calibri"/>
        </w:rPr>
        <w:t xml:space="preserve"> </w:t>
      </w:r>
      <w:r w:rsidR="00545F7A" w:rsidRPr="00545F7A">
        <w:rPr>
          <w:rFonts w:ascii="Calibri" w:hAnsi="Calibri"/>
        </w:rPr>
        <w:t xml:space="preserve">a lot of people </w:t>
      </w:r>
      <w:proofErr w:type="gramStart"/>
      <w:r w:rsidR="00545F7A" w:rsidRPr="00545F7A">
        <w:rPr>
          <w:rFonts w:ascii="Calibri" w:hAnsi="Calibri"/>
        </w:rPr>
        <w:t>are</w:t>
      </w:r>
      <w:proofErr w:type="gramEnd"/>
      <w:r w:rsidR="00545F7A" w:rsidRPr="00545F7A">
        <w:rPr>
          <w:rFonts w:ascii="Calibri" w:hAnsi="Calibri"/>
        </w:rPr>
        <w:t xml:space="preserve"> hot messes. You don't have to be a mom. You might be a single person, you might be a dad, you might be a student. All of us go through struggles where we feel like a hot mess. Today I want to share a little scripture with you that I believe has the potential to radically impact your life and the ability to bring calm</w:t>
      </w:r>
      <w:r w:rsidR="007E2C82">
        <w:rPr>
          <w:rFonts w:ascii="Calibri" w:hAnsi="Calibri"/>
        </w:rPr>
        <w:t xml:space="preserve">, </w:t>
      </w:r>
      <w:proofErr w:type="gramStart"/>
      <w:r w:rsidR="00545F7A" w:rsidRPr="00545F7A">
        <w:rPr>
          <w:rFonts w:ascii="Calibri" w:hAnsi="Calibri"/>
        </w:rPr>
        <w:t>steadiness</w:t>
      </w:r>
      <w:proofErr w:type="gramEnd"/>
      <w:r w:rsidR="00545F7A" w:rsidRPr="00545F7A">
        <w:rPr>
          <w:rFonts w:ascii="Calibri" w:hAnsi="Calibri"/>
        </w:rPr>
        <w:t xml:space="preserve"> and hope when you may feel like things are falling apart. </w:t>
      </w:r>
    </w:p>
    <w:p w14:paraId="65B2E290" w14:textId="77777777" w:rsidR="00545F7A" w:rsidRPr="00545F7A" w:rsidRDefault="00545F7A" w:rsidP="00545F7A">
      <w:pPr>
        <w:spacing w:line="276" w:lineRule="auto"/>
        <w:rPr>
          <w:rFonts w:ascii="Calibri" w:hAnsi="Calibri"/>
        </w:rPr>
      </w:pPr>
    </w:p>
    <w:p w14:paraId="1AAA9711" w14:textId="77777777" w:rsidR="00545F7A" w:rsidRPr="00545F7A" w:rsidRDefault="00545F7A" w:rsidP="00545F7A">
      <w:pPr>
        <w:spacing w:line="276" w:lineRule="auto"/>
        <w:rPr>
          <w:rFonts w:ascii="Calibri" w:hAnsi="Calibri"/>
        </w:rPr>
      </w:pPr>
      <w:r w:rsidRPr="00545F7A">
        <w:rPr>
          <w:rFonts w:ascii="Calibri" w:hAnsi="Calibri"/>
        </w:rPr>
        <w:t>Look with me at Isaiah 43. The prophet Isaiah, writing 2700 years ago, is encouraging the people of God because they've been in Babylonian captivity for a number of years. When you're oppressed, and when you're put down, and when you're without hope, it's easy to get discouraged. One of the themes of the book of Isaiah is future hope for Israel. This reveals some things to us about the nature and the heart and the character of God. I don't want you to miss this. This is so powerful.</w:t>
      </w:r>
    </w:p>
    <w:p w14:paraId="1D72181B" w14:textId="77777777" w:rsidR="00545F7A" w:rsidRPr="00545F7A" w:rsidRDefault="00545F7A" w:rsidP="00545F7A">
      <w:pPr>
        <w:spacing w:line="276" w:lineRule="auto"/>
        <w:rPr>
          <w:rFonts w:ascii="Calibri" w:hAnsi="Calibri"/>
        </w:rPr>
      </w:pPr>
    </w:p>
    <w:p w14:paraId="3D138EBD" w14:textId="77777777" w:rsidR="00545F7A" w:rsidRPr="00545F7A" w:rsidRDefault="00545F7A" w:rsidP="00545F7A">
      <w:pPr>
        <w:spacing w:line="276" w:lineRule="auto"/>
        <w:rPr>
          <w:rFonts w:ascii="Calibri" w:hAnsi="Calibri"/>
        </w:rPr>
      </w:pPr>
      <w:r w:rsidRPr="00545F7A">
        <w:rPr>
          <w:rFonts w:ascii="Calibri" w:hAnsi="Calibri"/>
        </w:rPr>
        <w:t>Addressing these Babylonian exiles, the prophet writes:</w:t>
      </w:r>
    </w:p>
    <w:p w14:paraId="3257B4B7" w14:textId="77777777" w:rsidR="00545F7A" w:rsidRPr="00545F7A" w:rsidRDefault="00545F7A" w:rsidP="00545F7A">
      <w:pPr>
        <w:spacing w:line="276" w:lineRule="auto"/>
        <w:rPr>
          <w:rFonts w:ascii="Calibri" w:hAnsi="Calibri"/>
        </w:rPr>
      </w:pPr>
    </w:p>
    <w:p w14:paraId="69BC91F7" w14:textId="77777777" w:rsidR="00545F7A" w:rsidRPr="00545F7A" w:rsidRDefault="00545F7A" w:rsidP="00545F7A">
      <w:pPr>
        <w:spacing w:line="276" w:lineRule="auto"/>
        <w:rPr>
          <w:rFonts w:ascii="Calibri" w:hAnsi="Calibri"/>
        </w:rPr>
      </w:pPr>
      <w:r w:rsidRPr="00545F7A">
        <w:rPr>
          <w:rFonts w:ascii="Calibri" w:hAnsi="Calibri"/>
        </w:rPr>
        <w:t xml:space="preserve">“Now this is what the Lord says— the one who created you, Jacob, and the one who formed you, Israel—'Do not fear, for I have redeemed you; I have called you by your name; you are mine. When you pass through the waters, I will be with you, and the rivers will not overwhelm </w:t>
      </w:r>
      <w:r w:rsidRPr="00545F7A">
        <w:rPr>
          <w:rFonts w:ascii="Calibri" w:hAnsi="Calibri"/>
        </w:rPr>
        <w:lastRenderedPageBreak/>
        <w:t>you. When you walk through the fire, you will not be scorched, and the flame will not burn you’” (Isaiah 43:1-2).</w:t>
      </w:r>
    </w:p>
    <w:p w14:paraId="0238A77F" w14:textId="77777777" w:rsidR="00545F7A" w:rsidRPr="00545F7A" w:rsidRDefault="00545F7A" w:rsidP="00545F7A">
      <w:pPr>
        <w:spacing w:line="276" w:lineRule="auto"/>
        <w:rPr>
          <w:rFonts w:ascii="Calibri" w:hAnsi="Calibri"/>
        </w:rPr>
      </w:pPr>
    </w:p>
    <w:p w14:paraId="527E62CA" w14:textId="020C07C4" w:rsidR="00545F7A" w:rsidRPr="00545F7A" w:rsidRDefault="00545F7A" w:rsidP="00545F7A">
      <w:pPr>
        <w:spacing w:line="276" w:lineRule="auto"/>
        <w:rPr>
          <w:rFonts w:ascii="Calibri" w:hAnsi="Calibri"/>
        </w:rPr>
      </w:pPr>
      <w:r w:rsidRPr="00545F7A">
        <w:rPr>
          <w:rFonts w:ascii="Calibri" w:hAnsi="Calibri"/>
        </w:rPr>
        <w:t xml:space="preserve">There’s two metaphors that are used here in Isaiah 43 to describe people who feel like a hot mess. One of them is the flames and the other is the floods. The floods and the fires. Isaiah uses these </w:t>
      </w:r>
      <w:r w:rsidR="008A0B18">
        <w:rPr>
          <w:rFonts w:ascii="Calibri" w:hAnsi="Calibri"/>
        </w:rPr>
        <w:t>images</w:t>
      </w:r>
      <w:r w:rsidRPr="00545F7A">
        <w:rPr>
          <w:rFonts w:ascii="Calibri" w:hAnsi="Calibri"/>
        </w:rPr>
        <w:t xml:space="preserve"> to teach us some things about the heart and the nature of God. </w:t>
      </w:r>
    </w:p>
    <w:p w14:paraId="55A0CD4E" w14:textId="77777777" w:rsidR="00545F7A" w:rsidRPr="00545F7A" w:rsidRDefault="00545F7A" w:rsidP="00545F7A">
      <w:pPr>
        <w:spacing w:line="276" w:lineRule="auto"/>
        <w:rPr>
          <w:rFonts w:ascii="Calibri" w:hAnsi="Calibri"/>
        </w:rPr>
      </w:pPr>
    </w:p>
    <w:p w14:paraId="14F105BA" w14:textId="77777777" w:rsidR="00545F7A" w:rsidRPr="00545F7A" w:rsidRDefault="00545F7A" w:rsidP="00545F7A">
      <w:pPr>
        <w:spacing w:line="276" w:lineRule="auto"/>
        <w:rPr>
          <w:rFonts w:ascii="Calibri" w:hAnsi="Calibri"/>
        </w:rPr>
      </w:pPr>
      <w:r w:rsidRPr="00545F7A">
        <w:rPr>
          <w:rFonts w:ascii="Calibri" w:hAnsi="Calibri"/>
        </w:rPr>
        <w:t>It kind of reminds me of another experience the Israelites had when they were dealing with a flood, they were dealing with waters. Back in the book of Exodus, Moses parts the Red Sea and the people walk across on dry land. In Joshua 3, the people are inheriting the land of promise and what happens? The rivers of the Jordan River are once again parted just like in the days of Moses. Moses and Joshua both parted the waters.</w:t>
      </w:r>
    </w:p>
    <w:p w14:paraId="7D75629E" w14:textId="77777777" w:rsidR="00545F7A" w:rsidRPr="00545F7A" w:rsidRDefault="00545F7A" w:rsidP="00545F7A">
      <w:pPr>
        <w:spacing w:line="276" w:lineRule="auto"/>
        <w:rPr>
          <w:rFonts w:ascii="Calibri" w:hAnsi="Calibri"/>
        </w:rPr>
      </w:pPr>
    </w:p>
    <w:p w14:paraId="1B55547E" w14:textId="3A42C6E9" w:rsidR="00545F7A" w:rsidRPr="00545F7A" w:rsidRDefault="00545F7A" w:rsidP="00545F7A">
      <w:pPr>
        <w:spacing w:line="276" w:lineRule="auto"/>
        <w:rPr>
          <w:rFonts w:ascii="Calibri" w:hAnsi="Calibri"/>
        </w:rPr>
      </w:pPr>
      <w:r w:rsidRPr="00545F7A">
        <w:rPr>
          <w:rFonts w:ascii="Calibri" w:hAnsi="Calibri"/>
        </w:rPr>
        <w:t xml:space="preserve">I think Isaiah is playing on these metaphors, stories, and traditions of old to remind the people of the faithfulness of God. Sometimes you have to go back and remember what God has done to see where God is taking you in the future. </w:t>
      </w:r>
    </w:p>
    <w:p w14:paraId="33971A73" w14:textId="77777777" w:rsidR="00545F7A" w:rsidRPr="00545F7A" w:rsidRDefault="00545F7A" w:rsidP="00545F7A">
      <w:pPr>
        <w:spacing w:line="276" w:lineRule="auto"/>
        <w:rPr>
          <w:rFonts w:ascii="Calibri" w:hAnsi="Calibri"/>
        </w:rPr>
      </w:pPr>
    </w:p>
    <w:p w14:paraId="46DE7BDA" w14:textId="77777777" w:rsidR="00545F7A" w:rsidRPr="00545F7A" w:rsidRDefault="00545F7A" w:rsidP="00545F7A">
      <w:pPr>
        <w:spacing w:line="276" w:lineRule="auto"/>
        <w:rPr>
          <w:rFonts w:ascii="Calibri" w:hAnsi="Calibri"/>
        </w:rPr>
      </w:pPr>
      <w:r w:rsidRPr="00545F7A">
        <w:rPr>
          <w:rFonts w:ascii="Calibri" w:hAnsi="Calibri"/>
        </w:rPr>
        <w:t xml:space="preserve">When he talks about the fires, it reminds me of the book of Daniel. The fiery furnace where the friends of Daniel (Shadrach, </w:t>
      </w:r>
      <w:proofErr w:type="spellStart"/>
      <w:r w:rsidRPr="00545F7A">
        <w:rPr>
          <w:rFonts w:ascii="Calibri" w:hAnsi="Calibri"/>
        </w:rPr>
        <w:t>Meschach</w:t>
      </w:r>
      <w:proofErr w:type="spellEnd"/>
      <w:r w:rsidRPr="00545F7A">
        <w:rPr>
          <w:rFonts w:ascii="Calibri" w:hAnsi="Calibri"/>
        </w:rPr>
        <w:t xml:space="preserve">, and Abednego) are thrown into that fiery furnace, yet they are not singed, they are not burned. We see that fourth person there in the fiery furnace that we believe to be the Lord Jesus Christ who's standing beside Shadrach, </w:t>
      </w:r>
      <w:proofErr w:type="spellStart"/>
      <w:r w:rsidRPr="00545F7A">
        <w:rPr>
          <w:rFonts w:ascii="Calibri" w:hAnsi="Calibri"/>
        </w:rPr>
        <w:t>Meschach</w:t>
      </w:r>
      <w:proofErr w:type="spellEnd"/>
      <w:r w:rsidRPr="00545F7A">
        <w:rPr>
          <w:rFonts w:ascii="Calibri" w:hAnsi="Calibri"/>
        </w:rPr>
        <w:t xml:space="preserve">, and Abednego. </w:t>
      </w:r>
    </w:p>
    <w:p w14:paraId="60423E5F" w14:textId="77777777" w:rsidR="00545F7A" w:rsidRPr="00545F7A" w:rsidRDefault="00545F7A" w:rsidP="00545F7A">
      <w:pPr>
        <w:spacing w:line="276" w:lineRule="auto"/>
        <w:rPr>
          <w:rFonts w:ascii="Calibri" w:hAnsi="Calibri"/>
        </w:rPr>
      </w:pPr>
    </w:p>
    <w:p w14:paraId="685FBD18" w14:textId="77777777" w:rsidR="00545F7A" w:rsidRPr="00545F7A" w:rsidRDefault="00545F7A" w:rsidP="00545F7A">
      <w:pPr>
        <w:spacing w:line="276" w:lineRule="auto"/>
        <w:rPr>
          <w:rFonts w:ascii="Calibri" w:hAnsi="Calibri"/>
        </w:rPr>
      </w:pPr>
      <w:r w:rsidRPr="00545F7A">
        <w:rPr>
          <w:rFonts w:ascii="Calibri" w:hAnsi="Calibri"/>
        </w:rPr>
        <w:t xml:space="preserve">Isaiah says, “When you go through the flames, and when you go through the floods, remember that God cares for you.” </w:t>
      </w:r>
    </w:p>
    <w:p w14:paraId="3BE621DA" w14:textId="77777777" w:rsidR="00545F7A" w:rsidRPr="00545F7A" w:rsidRDefault="00545F7A" w:rsidP="00545F7A">
      <w:pPr>
        <w:spacing w:line="276" w:lineRule="auto"/>
        <w:rPr>
          <w:rFonts w:ascii="Calibri" w:hAnsi="Calibri"/>
        </w:rPr>
      </w:pPr>
    </w:p>
    <w:p w14:paraId="06AD83C3" w14:textId="647C3527" w:rsidR="00545F7A" w:rsidRPr="00545F7A" w:rsidRDefault="00545F7A" w:rsidP="00545F7A">
      <w:pPr>
        <w:spacing w:line="276" w:lineRule="auto"/>
        <w:rPr>
          <w:rFonts w:ascii="Calibri" w:hAnsi="Calibri"/>
          <w:b/>
          <w:bCs/>
        </w:rPr>
      </w:pPr>
      <w:r w:rsidRPr="00545F7A">
        <w:rPr>
          <w:rFonts w:ascii="Calibri" w:hAnsi="Calibri"/>
          <w:b/>
          <w:bCs/>
        </w:rPr>
        <w:t>1. GOD CARES FOR YOU</w:t>
      </w:r>
      <w:r w:rsidR="00797E81">
        <w:rPr>
          <w:rFonts w:ascii="Calibri" w:hAnsi="Calibri"/>
          <w:b/>
          <w:bCs/>
        </w:rPr>
        <w:t>.</w:t>
      </w:r>
    </w:p>
    <w:p w14:paraId="49A481F7" w14:textId="77777777" w:rsidR="00545F7A" w:rsidRPr="00545F7A" w:rsidRDefault="00545F7A" w:rsidP="00545F7A">
      <w:pPr>
        <w:spacing w:line="276" w:lineRule="auto"/>
        <w:rPr>
          <w:rFonts w:ascii="Calibri" w:hAnsi="Calibri"/>
        </w:rPr>
      </w:pPr>
    </w:p>
    <w:p w14:paraId="471ACE6D" w14:textId="77777777" w:rsidR="00545F7A" w:rsidRPr="00545F7A" w:rsidRDefault="00545F7A" w:rsidP="00545F7A">
      <w:pPr>
        <w:spacing w:line="276" w:lineRule="auto"/>
        <w:rPr>
          <w:rFonts w:ascii="Calibri" w:hAnsi="Calibri"/>
        </w:rPr>
      </w:pPr>
      <w:r w:rsidRPr="00545F7A">
        <w:rPr>
          <w:rFonts w:ascii="Calibri" w:hAnsi="Calibri"/>
        </w:rPr>
        <w:t xml:space="preserve">“Now this is what the Lord says” (Isaiah 43:1). </w:t>
      </w:r>
    </w:p>
    <w:p w14:paraId="6A6E0270" w14:textId="77777777" w:rsidR="00545F7A" w:rsidRPr="00545F7A" w:rsidRDefault="00545F7A" w:rsidP="00545F7A">
      <w:pPr>
        <w:spacing w:line="276" w:lineRule="auto"/>
        <w:rPr>
          <w:rFonts w:ascii="Calibri" w:hAnsi="Calibri"/>
        </w:rPr>
      </w:pPr>
    </w:p>
    <w:p w14:paraId="19607089" w14:textId="77777777" w:rsidR="00545F7A" w:rsidRPr="00545F7A" w:rsidRDefault="00545F7A" w:rsidP="00545F7A">
      <w:pPr>
        <w:spacing w:line="276" w:lineRule="auto"/>
        <w:rPr>
          <w:rFonts w:ascii="Calibri" w:hAnsi="Calibri"/>
        </w:rPr>
      </w:pPr>
      <w:r w:rsidRPr="00545F7A">
        <w:rPr>
          <w:rFonts w:ascii="Calibri" w:hAnsi="Calibri"/>
        </w:rPr>
        <w:t xml:space="preserve">By the way, a great question that we need to be asking ourself more is, what does God say? Look at that again. “Now this is what the Lord says.” When the floods and the flames come, we ought to be asking, what does God say? What does God think? What is God's opinion about my relationships? What does God say about my finances? What does God have to say about my future? What does God say about what I am going through? What does God say? Isaiah challenges the people by reminding them that the most important thing is what does God say? </w:t>
      </w:r>
    </w:p>
    <w:p w14:paraId="23C9F630" w14:textId="77777777" w:rsidR="00545F7A" w:rsidRPr="00545F7A" w:rsidRDefault="00545F7A" w:rsidP="00545F7A">
      <w:pPr>
        <w:spacing w:line="276" w:lineRule="auto"/>
        <w:rPr>
          <w:rFonts w:ascii="Calibri" w:hAnsi="Calibri"/>
        </w:rPr>
      </w:pPr>
    </w:p>
    <w:p w14:paraId="15F64EAE" w14:textId="77777777" w:rsidR="00545F7A" w:rsidRPr="00545F7A" w:rsidRDefault="00545F7A" w:rsidP="00545F7A">
      <w:pPr>
        <w:spacing w:line="276" w:lineRule="auto"/>
        <w:rPr>
          <w:rFonts w:ascii="Calibri" w:hAnsi="Calibri"/>
        </w:rPr>
      </w:pPr>
      <w:r w:rsidRPr="00545F7A">
        <w:rPr>
          <w:rFonts w:ascii="Calibri" w:hAnsi="Calibri"/>
        </w:rPr>
        <w:lastRenderedPageBreak/>
        <w:t>“The one who created you, Jacob, and the one who formed you, Israel—'Do not fear, for I have redeemed you; I have called you by your name; you are mine’” (Isaiah 43:1).</w:t>
      </w:r>
    </w:p>
    <w:p w14:paraId="25352861" w14:textId="77777777" w:rsidR="00545F7A" w:rsidRPr="00545F7A" w:rsidRDefault="00545F7A" w:rsidP="00545F7A">
      <w:pPr>
        <w:spacing w:line="276" w:lineRule="auto"/>
        <w:rPr>
          <w:rFonts w:ascii="Calibri" w:hAnsi="Calibri"/>
        </w:rPr>
      </w:pPr>
    </w:p>
    <w:p w14:paraId="035AC970" w14:textId="77777777" w:rsidR="00545F7A" w:rsidRPr="00545F7A" w:rsidRDefault="00545F7A" w:rsidP="00545F7A">
      <w:pPr>
        <w:spacing w:line="276" w:lineRule="auto"/>
        <w:rPr>
          <w:rFonts w:ascii="Calibri" w:hAnsi="Calibri"/>
        </w:rPr>
      </w:pPr>
      <w:r w:rsidRPr="00545F7A">
        <w:rPr>
          <w:rFonts w:ascii="Calibri" w:hAnsi="Calibri"/>
        </w:rPr>
        <w:t xml:space="preserve">He uses the word “Lord.” “Now this is what the </w:t>
      </w:r>
      <w:r w:rsidRPr="00545F7A">
        <w:rPr>
          <w:rFonts w:ascii="Calibri" w:hAnsi="Calibri"/>
          <w:i/>
          <w:iCs/>
        </w:rPr>
        <w:t xml:space="preserve">Lord </w:t>
      </w:r>
      <w:r w:rsidRPr="00545F7A">
        <w:rPr>
          <w:rFonts w:ascii="Calibri" w:hAnsi="Calibri"/>
        </w:rPr>
        <w:t xml:space="preserve">says.” There's several words in the Old Testament that we translate Lord. This particular one reveals the covenant name of God. In scripture there's a difference between a contract and a covenant. The term that's used here describes the covenant nature of God. </w:t>
      </w:r>
    </w:p>
    <w:p w14:paraId="4CEE8A01" w14:textId="77777777" w:rsidR="00545F7A" w:rsidRPr="00545F7A" w:rsidRDefault="00545F7A" w:rsidP="00545F7A">
      <w:pPr>
        <w:spacing w:line="276" w:lineRule="auto"/>
        <w:rPr>
          <w:rFonts w:ascii="Calibri" w:hAnsi="Calibri"/>
        </w:rPr>
      </w:pPr>
    </w:p>
    <w:p w14:paraId="76312AAB" w14:textId="375174CE" w:rsidR="00545F7A" w:rsidRPr="00545F7A" w:rsidRDefault="00545F7A" w:rsidP="00545F7A">
      <w:pPr>
        <w:spacing w:line="276" w:lineRule="auto"/>
        <w:rPr>
          <w:rFonts w:ascii="Calibri" w:hAnsi="Calibri"/>
        </w:rPr>
      </w:pPr>
      <w:r w:rsidRPr="00545F7A">
        <w:rPr>
          <w:rFonts w:ascii="Calibri" w:hAnsi="Calibri"/>
        </w:rPr>
        <w:t xml:space="preserve">If you have ever sold a piece of property, maybe you've sold a house or you bought a house, you know that you have a contract. You have to put earnest money down by a certain date. You have inspections, deadlines, and responsibilities. If you're selling that home, you might have some responsibilities to fix some things up around the house before the close. If either party doesn't keep their end of the deal, the contract can fall apart. </w:t>
      </w:r>
    </w:p>
    <w:p w14:paraId="573EC7F3" w14:textId="77777777" w:rsidR="00545F7A" w:rsidRPr="00545F7A" w:rsidRDefault="00545F7A" w:rsidP="00545F7A">
      <w:pPr>
        <w:spacing w:line="276" w:lineRule="auto"/>
        <w:rPr>
          <w:rFonts w:ascii="Calibri" w:hAnsi="Calibri"/>
        </w:rPr>
      </w:pPr>
    </w:p>
    <w:p w14:paraId="1E89896D" w14:textId="77777777" w:rsidR="00545F7A" w:rsidRPr="00545F7A" w:rsidRDefault="00545F7A" w:rsidP="00545F7A">
      <w:pPr>
        <w:spacing w:line="276" w:lineRule="auto"/>
        <w:rPr>
          <w:rFonts w:ascii="Calibri" w:hAnsi="Calibri"/>
        </w:rPr>
      </w:pPr>
      <w:r w:rsidRPr="00545F7A">
        <w:rPr>
          <w:rFonts w:ascii="Calibri" w:hAnsi="Calibri"/>
        </w:rPr>
        <w:t xml:space="preserve">God is a covenant God, meaning that He is driven by relationship. So when we violate God's teachings and standards, God doesn't cancel His contract with us. God is a covenant God. He's relational. There's times when we don't hold up our end of the deal, but God doesn't cancel us as His children. God is a covenant God. </w:t>
      </w:r>
    </w:p>
    <w:p w14:paraId="1D69CD67" w14:textId="77777777" w:rsidR="00545F7A" w:rsidRPr="00545F7A" w:rsidRDefault="00545F7A" w:rsidP="00545F7A">
      <w:pPr>
        <w:spacing w:line="276" w:lineRule="auto"/>
        <w:rPr>
          <w:rFonts w:ascii="Calibri" w:hAnsi="Calibri"/>
        </w:rPr>
      </w:pPr>
    </w:p>
    <w:p w14:paraId="7EF9A1BC" w14:textId="1708B9DB" w:rsidR="00545F7A" w:rsidRPr="00545F7A" w:rsidRDefault="00545F7A" w:rsidP="00545F7A">
      <w:pPr>
        <w:spacing w:line="276" w:lineRule="auto"/>
        <w:rPr>
          <w:rFonts w:ascii="Calibri" w:hAnsi="Calibri"/>
        </w:rPr>
      </w:pPr>
      <w:r w:rsidRPr="00545F7A">
        <w:rPr>
          <w:rFonts w:ascii="Calibri" w:hAnsi="Calibri"/>
        </w:rPr>
        <w:t xml:space="preserve">One of the greatest things that you </w:t>
      </w:r>
      <w:r w:rsidR="00783F1D">
        <w:rPr>
          <w:rFonts w:ascii="Calibri" w:hAnsi="Calibri"/>
        </w:rPr>
        <w:t xml:space="preserve">must </w:t>
      </w:r>
      <w:r w:rsidRPr="00545F7A">
        <w:rPr>
          <w:rFonts w:ascii="Calibri" w:hAnsi="Calibri"/>
        </w:rPr>
        <w:t xml:space="preserve">understand if you're going through the flames is that God is not going to run out on you. Just because you didn't hold up your end of the deal doesn't mean that God is going to abandon you. God is with you. God cares for you. He’s the Lord. He is that covenant God, and that covenant God formed you. Did you know that God formed you? Even before the foundations of the world, God knew exactly what you were going to look like. God knew what your personality was going to be like. He knew how tall you were going to be. He knew the color of your skin. He knew your strengths and your weaknesses. All of that was formed in the divine plan of God. </w:t>
      </w:r>
    </w:p>
    <w:p w14:paraId="49BEA7C7" w14:textId="77777777" w:rsidR="00545F7A" w:rsidRPr="00545F7A" w:rsidRDefault="00545F7A" w:rsidP="00545F7A">
      <w:pPr>
        <w:spacing w:line="276" w:lineRule="auto"/>
        <w:rPr>
          <w:rFonts w:ascii="Calibri" w:hAnsi="Calibri"/>
        </w:rPr>
      </w:pPr>
    </w:p>
    <w:p w14:paraId="32374826" w14:textId="77777777" w:rsidR="00545F7A" w:rsidRPr="00545F7A" w:rsidRDefault="00545F7A" w:rsidP="00545F7A">
      <w:pPr>
        <w:spacing w:line="276" w:lineRule="auto"/>
        <w:rPr>
          <w:rFonts w:ascii="Calibri" w:hAnsi="Calibri"/>
        </w:rPr>
      </w:pPr>
      <w:r w:rsidRPr="00545F7A">
        <w:rPr>
          <w:rFonts w:ascii="Calibri" w:hAnsi="Calibri"/>
        </w:rPr>
        <w:t>Isaiah is reminding the people, you’re not an accident, you were formed by God. If you have been formed by God, that simply means you're special. You're significant. You're not an accident. You mean something. God has a purpose and a plan for your life. You've been handcrafted by God.</w:t>
      </w:r>
    </w:p>
    <w:p w14:paraId="0DD79EE4" w14:textId="77777777" w:rsidR="00545F7A" w:rsidRPr="00545F7A" w:rsidRDefault="00545F7A" w:rsidP="00545F7A">
      <w:pPr>
        <w:spacing w:line="276" w:lineRule="auto"/>
        <w:rPr>
          <w:rFonts w:ascii="Calibri" w:hAnsi="Calibri"/>
        </w:rPr>
      </w:pPr>
    </w:p>
    <w:p w14:paraId="23F75670" w14:textId="77777777" w:rsidR="00545F7A" w:rsidRPr="00545F7A" w:rsidRDefault="00545F7A" w:rsidP="00545F7A">
      <w:pPr>
        <w:spacing w:line="276" w:lineRule="auto"/>
        <w:rPr>
          <w:rFonts w:ascii="Calibri" w:hAnsi="Calibri"/>
        </w:rPr>
      </w:pPr>
      <w:r w:rsidRPr="00545F7A">
        <w:rPr>
          <w:rFonts w:ascii="Calibri" w:hAnsi="Calibri"/>
        </w:rPr>
        <w:t xml:space="preserve">Jeremiah, the prophet, said that we've been formed like clay. Like a potter on a wheel would form the clay, God has formed and forged us. </w:t>
      </w:r>
    </w:p>
    <w:p w14:paraId="62BBD6B6" w14:textId="77777777" w:rsidR="00545F7A" w:rsidRPr="00545F7A" w:rsidRDefault="00545F7A" w:rsidP="00545F7A">
      <w:pPr>
        <w:spacing w:line="276" w:lineRule="auto"/>
        <w:rPr>
          <w:rFonts w:ascii="Calibri" w:hAnsi="Calibri"/>
        </w:rPr>
      </w:pPr>
    </w:p>
    <w:p w14:paraId="5B28DDA8" w14:textId="77777777" w:rsidR="00545F7A" w:rsidRPr="00545F7A" w:rsidRDefault="00545F7A" w:rsidP="00545F7A">
      <w:pPr>
        <w:spacing w:line="276" w:lineRule="auto"/>
        <w:rPr>
          <w:rFonts w:ascii="Calibri" w:hAnsi="Calibri"/>
        </w:rPr>
      </w:pPr>
      <w:r w:rsidRPr="00545F7A">
        <w:rPr>
          <w:rFonts w:ascii="Calibri" w:hAnsi="Calibri"/>
        </w:rPr>
        <w:lastRenderedPageBreak/>
        <w:t>In Ephesians 2 we’re described as a masterpiece of God, created for purpose and for reason. This is kind of hard because a lot of times we look at our lives and we think, “Well, I would love to make some changes.”</w:t>
      </w:r>
    </w:p>
    <w:p w14:paraId="49CC5231" w14:textId="77777777" w:rsidR="00545F7A" w:rsidRPr="00545F7A" w:rsidRDefault="00545F7A" w:rsidP="00545F7A">
      <w:pPr>
        <w:spacing w:line="276" w:lineRule="auto"/>
        <w:rPr>
          <w:rFonts w:ascii="Calibri" w:hAnsi="Calibri"/>
        </w:rPr>
      </w:pPr>
    </w:p>
    <w:p w14:paraId="3E7A0BAD" w14:textId="761CA0AB" w:rsidR="00545F7A" w:rsidRPr="00545F7A" w:rsidRDefault="00783F1D" w:rsidP="00545F7A">
      <w:pPr>
        <w:spacing w:line="276" w:lineRule="auto"/>
        <w:rPr>
          <w:rFonts w:ascii="Calibri" w:hAnsi="Calibri"/>
        </w:rPr>
      </w:pPr>
      <w:r>
        <w:rPr>
          <w:rFonts w:ascii="Calibri" w:hAnsi="Calibri"/>
        </w:rPr>
        <w:t>W</w:t>
      </w:r>
      <w:r w:rsidR="00545F7A" w:rsidRPr="00545F7A">
        <w:rPr>
          <w:rFonts w:ascii="Calibri" w:hAnsi="Calibri"/>
        </w:rPr>
        <w:t xml:space="preserve">hen I was in the fifth grade, I was going out for the football team. I knew I was going to be competing for the title “smallest guy on the team.” I had this friend </w:t>
      </w:r>
      <w:r>
        <w:rPr>
          <w:rFonts w:ascii="Calibri" w:hAnsi="Calibri"/>
        </w:rPr>
        <w:t xml:space="preserve">about the same size </w:t>
      </w:r>
      <w:r w:rsidR="00545F7A" w:rsidRPr="00545F7A">
        <w:rPr>
          <w:rFonts w:ascii="Calibri" w:hAnsi="Calibri"/>
        </w:rPr>
        <w:t xml:space="preserve">named Eric Massey. I knew that at the weigh-in we would be duking it out for “lightest weight player on the team.” </w:t>
      </w:r>
      <w:r w:rsidRPr="00545F7A">
        <w:rPr>
          <w:rFonts w:ascii="Calibri" w:hAnsi="Calibri"/>
        </w:rPr>
        <w:t>I w</w:t>
      </w:r>
      <w:r>
        <w:rPr>
          <w:rFonts w:ascii="Calibri" w:hAnsi="Calibri"/>
        </w:rPr>
        <w:t xml:space="preserve">as officially listed at </w:t>
      </w:r>
      <w:r w:rsidRPr="00545F7A">
        <w:rPr>
          <w:rFonts w:ascii="Calibri" w:hAnsi="Calibri"/>
        </w:rPr>
        <w:t xml:space="preserve">63 pounds. </w:t>
      </w:r>
      <w:r w:rsidR="00545F7A" w:rsidRPr="00545F7A">
        <w:rPr>
          <w:rFonts w:ascii="Calibri" w:hAnsi="Calibri"/>
        </w:rPr>
        <w:t>Unfortunately, my friend weighed in at 65 pounds.</w:t>
      </w:r>
      <w:r>
        <w:rPr>
          <w:rFonts w:ascii="Calibri" w:hAnsi="Calibri"/>
        </w:rPr>
        <w:t xml:space="preserve"> </w:t>
      </w:r>
      <w:proofErr w:type="gramStart"/>
      <w:r w:rsidR="00545F7A" w:rsidRPr="00545F7A">
        <w:rPr>
          <w:rFonts w:ascii="Calibri" w:hAnsi="Calibri"/>
        </w:rPr>
        <w:t>I</w:t>
      </w:r>
      <w:proofErr w:type="gramEnd"/>
      <w:r w:rsidR="00545F7A" w:rsidRPr="00545F7A">
        <w:rPr>
          <w:rFonts w:ascii="Calibri" w:hAnsi="Calibri"/>
        </w:rPr>
        <w:t xml:space="preserve"> said, “Eric, what happened? How did you gain 2 pounds?” He said, “My dad took me to McDonald's and fed me a big, huge pancake breakfast before weigh-in so</w:t>
      </w:r>
      <w:r>
        <w:rPr>
          <w:rFonts w:ascii="Calibri" w:hAnsi="Calibri"/>
        </w:rPr>
        <w:t xml:space="preserve"> I would weigh more</w:t>
      </w:r>
      <w:r w:rsidR="00545F7A" w:rsidRPr="00545F7A">
        <w:rPr>
          <w:rFonts w:ascii="Calibri" w:hAnsi="Calibri"/>
        </w:rPr>
        <w:t xml:space="preserve">.” I was so disappointed </w:t>
      </w:r>
      <w:r>
        <w:rPr>
          <w:rFonts w:ascii="Calibri" w:hAnsi="Calibri"/>
        </w:rPr>
        <w:t>because I wanted to be bigger.</w:t>
      </w:r>
    </w:p>
    <w:p w14:paraId="6B1EB892" w14:textId="77777777" w:rsidR="00545F7A" w:rsidRPr="00545F7A" w:rsidRDefault="00545F7A" w:rsidP="00545F7A">
      <w:pPr>
        <w:spacing w:line="276" w:lineRule="auto"/>
        <w:rPr>
          <w:rFonts w:ascii="Calibri" w:hAnsi="Calibri"/>
        </w:rPr>
      </w:pPr>
    </w:p>
    <w:p w14:paraId="149BB93F" w14:textId="459A39EF" w:rsidR="00545F7A" w:rsidRPr="00545F7A" w:rsidRDefault="00545F7A" w:rsidP="00545F7A">
      <w:pPr>
        <w:spacing w:line="276" w:lineRule="auto"/>
        <w:rPr>
          <w:rFonts w:ascii="Calibri" w:hAnsi="Calibri"/>
        </w:rPr>
      </w:pPr>
      <w:r w:rsidRPr="00545F7A">
        <w:rPr>
          <w:rFonts w:ascii="Calibri" w:hAnsi="Calibri"/>
        </w:rPr>
        <w:t xml:space="preserve">I've spent much of my life just wanting to be bigger, especially as a kid (not so much now). Back in the day, I just wanted to be </w:t>
      </w:r>
      <w:r w:rsidR="00783F1D">
        <w:rPr>
          <w:rFonts w:ascii="Calibri" w:hAnsi="Calibri"/>
        </w:rPr>
        <w:t>a little thicker</w:t>
      </w:r>
      <w:r w:rsidRPr="00545F7A">
        <w:rPr>
          <w:rFonts w:ascii="Calibri" w:hAnsi="Calibri"/>
        </w:rPr>
        <w:t xml:space="preserve">. I didn't want to be small. I don't want to be the skinniest guy. I want to be taller, I want to be stronger, I want to be faster. I felt like a lot of discontent as a kid about that. </w:t>
      </w:r>
    </w:p>
    <w:p w14:paraId="351E5145" w14:textId="77777777" w:rsidR="00545F7A" w:rsidRPr="00545F7A" w:rsidRDefault="00545F7A" w:rsidP="00545F7A">
      <w:pPr>
        <w:spacing w:line="276" w:lineRule="auto"/>
        <w:rPr>
          <w:rFonts w:ascii="Calibri" w:hAnsi="Calibri"/>
        </w:rPr>
      </w:pPr>
    </w:p>
    <w:p w14:paraId="6720A46C" w14:textId="77777777" w:rsidR="00545F7A" w:rsidRPr="00545F7A" w:rsidRDefault="00545F7A" w:rsidP="00545F7A">
      <w:pPr>
        <w:spacing w:line="276" w:lineRule="auto"/>
        <w:rPr>
          <w:rFonts w:ascii="Calibri" w:hAnsi="Calibri"/>
        </w:rPr>
      </w:pPr>
      <w:r w:rsidRPr="00545F7A">
        <w:rPr>
          <w:rFonts w:ascii="Calibri" w:hAnsi="Calibri"/>
        </w:rPr>
        <w:t xml:space="preserve">When I got a little older, though, I recognized that that was part of my story. That's the way God formed me. God had a plan. I wasn't 63 pounds by accident. God had a purpose. God was teaching me to be a fighter. God was teaching me to work hard. God was teaching me to be more disciplined. God was teaching me to not take things for granted. Those values and those things that began to be frustrations for me as a kid, have become values and strengths for me on into adulthood, and have helped me start two churches, be a pastor, a leader, a dad, and so many other things. It was all in the foreknowledge and the plan of God. </w:t>
      </w:r>
    </w:p>
    <w:p w14:paraId="6A50B3B3" w14:textId="77777777" w:rsidR="00545F7A" w:rsidRPr="00545F7A" w:rsidRDefault="00545F7A" w:rsidP="00545F7A">
      <w:pPr>
        <w:spacing w:line="276" w:lineRule="auto"/>
        <w:rPr>
          <w:rFonts w:ascii="Calibri" w:hAnsi="Calibri"/>
        </w:rPr>
      </w:pPr>
    </w:p>
    <w:p w14:paraId="350ACC85" w14:textId="77777777" w:rsidR="00545F7A" w:rsidRPr="00545F7A" w:rsidRDefault="00545F7A" w:rsidP="00545F7A">
      <w:pPr>
        <w:spacing w:line="276" w:lineRule="auto"/>
        <w:rPr>
          <w:rFonts w:ascii="Calibri" w:hAnsi="Calibri"/>
        </w:rPr>
      </w:pPr>
      <w:r w:rsidRPr="00545F7A">
        <w:rPr>
          <w:rFonts w:ascii="Calibri" w:hAnsi="Calibri"/>
        </w:rPr>
        <w:t xml:space="preserve">Don't look at your life today and say, “This is all by accident.” Don't think to yourself, “God has abandoned me.” God knew exactly what He was doing. God formed you. </w:t>
      </w:r>
    </w:p>
    <w:p w14:paraId="7A54D2C5" w14:textId="77777777" w:rsidR="00545F7A" w:rsidRPr="00545F7A" w:rsidRDefault="00545F7A" w:rsidP="00545F7A">
      <w:pPr>
        <w:spacing w:line="276" w:lineRule="auto"/>
        <w:rPr>
          <w:rFonts w:ascii="Calibri" w:hAnsi="Calibri"/>
        </w:rPr>
      </w:pPr>
    </w:p>
    <w:p w14:paraId="2326C235" w14:textId="411CAB7F" w:rsidR="00545F7A" w:rsidRPr="00545F7A" w:rsidRDefault="00545F7A" w:rsidP="00545F7A">
      <w:pPr>
        <w:spacing w:line="276" w:lineRule="auto"/>
        <w:rPr>
          <w:rFonts w:ascii="Calibri" w:hAnsi="Calibri"/>
        </w:rPr>
      </w:pPr>
      <w:r w:rsidRPr="00545F7A">
        <w:rPr>
          <w:rFonts w:ascii="Calibri" w:hAnsi="Calibri"/>
        </w:rPr>
        <w:t xml:space="preserve">I had two hamburgers this week. Two totally different hamburgers. I had a McDonald's hamburger at the airport on Friday. I watched him put that hamburger together. You know what's so amazing about McDonald's hamburgers? They're remarkably consistent. They're the same every time. I literally was in Moscow a number of years ago and the hamburger I had at Mickey </w:t>
      </w:r>
      <w:proofErr w:type="gramStart"/>
      <w:r w:rsidRPr="00545F7A">
        <w:rPr>
          <w:rFonts w:ascii="Calibri" w:hAnsi="Calibri"/>
        </w:rPr>
        <w:t>D's</w:t>
      </w:r>
      <w:proofErr w:type="gramEnd"/>
      <w:r w:rsidRPr="00545F7A">
        <w:rPr>
          <w:rFonts w:ascii="Calibri" w:hAnsi="Calibri"/>
        </w:rPr>
        <w:t xml:space="preserve"> </w:t>
      </w:r>
      <w:r w:rsidR="00783F1D">
        <w:rPr>
          <w:rFonts w:ascii="Calibri" w:hAnsi="Calibri"/>
        </w:rPr>
        <w:t xml:space="preserve">was </w:t>
      </w:r>
      <w:r w:rsidRPr="00545F7A">
        <w:rPr>
          <w:rFonts w:ascii="Calibri" w:hAnsi="Calibri"/>
        </w:rPr>
        <w:t xml:space="preserve">exactly like the one that I had Friday at the Denver airport. It's </w:t>
      </w:r>
      <w:r w:rsidR="00797E81">
        <w:rPr>
          <w:rFonts w:ascii="Calibri" w:hAnsi="Calibri"/>
        </w:rPr>
        <w:t>remarkable</w:t>
      </w:r>
      <w:r w:rsidRPr="00545F7A">
        <w:rPr>
          <w:rFonts w:ascii="Calibri" w:hAnsi="Calibri"/>
        </w:rPr>
        <w:t xml:space="preserve">. </w:t>
      </w:r>
      <w:r w:rsidR="004974ED">
        <w:rPr>
          <w:rFonts w:ascii="Calibri" w:hAnsi="Calibri"/>
        </w:rPr>
        <w:t xml:space="preserve">The meat, the bun even the </w:t>
      </w:r>
      <w:proofErr w:type="spellStart"/>
      <w:r w:rsidR="004974ED">
        <w:rPr>
          <w:rFonts w:ascii="Calibri" w:hAnsi="Calibri"/>
        </w:rPr>
        <w:t>pickels</w:t>
      </w:r>
      <w:proofErr w:type="spellEnd"/>
      <w:r w:rsidR="004974ED">
        <w:rPr>
          <w:rFonts w:ascii="Calibri" w:hAnsi="Calibri"/>
        </w:rPr>
        <w:t xml:space="preserve"> were </w:t>
      </w:r>
      <w:proofErr w:type="gramStart"/>
      <w:r w:rsidR="004974ED">
        <w:rPr>
          <w:rFonts w:ascii="Calibri" w:hAnsi="Calibri"/>
        </w:rPr>
        <w:t>exactly the same</w:t>
      </w:r>
      <w:proofErr w:type="gramEnd"/>
      <w:r w:rsidR="004974ED">
        <w:rPr>
          <w:rFonts w:ascii="Calibri" w:hAnsi="Calibri"/>
        </w:rPr>
        <w:t xml:space="preserve">. </w:t>
      </w:r>
      <w:proofErr w:type="gramStart"/>
      <w:r w:rsidRPr="00545F7A">
        <w:rPr>
          <w:rFonts w:ascii="Calibri" w:hAnsi="Calibri"/>
        </w:rPr>
        <w:t>McDonald's</w:t>
      </w:r>
      <w:proofErr w:type="gramEnd"/>
      <w:r w:rsidRPr="00545F7A">
        <w:rPr>
          <w:rFonts w:ascii="Calibri" w:hAnsi="Calibri"/>
        </w:rPr>
        <w:t xml:space="preserve"> prides themselves on their system. They have an order. They put the little special sauce on there, and then they slap the two meats on there if you get a Big Mac, and then if you put cheese. It's the same every single time. Now if you want to mess with people at McDonald's, do a special order. In fact, I ordered </w:t>
      </w:r>
      <w:r w:rsidRPr="00545F7A">
        <w:rPr>
          <w:rFonts w:ascii="Calibri" w:hAnsi="Calibri"/>
        </w:rPr>
        <w:lastRenderedPageBreak/>
        <w:t xml:space="preserve">a hamburger not too long ago and I said, “I don't want any onions.” They punished me by making me wait in the parking lot. It's like don't mess with the system. If you mess with the </w:t>
      </w:r>
      <w:r w:rsidR="00783F1D">
        <w:rPr>
          <w:rFonts w:ascii="Calibri" w:hAnsi="Calibri"/>
        </w:rPr>
        <w:t>process</w:t>
      </w:r>
      <w:r w:rsidRPr="00545F7A">
        <w:rPr>
          <w:rFonts w:ascii="Calibri" w:hAnsi="Calibri"/>
        </w:rPr>
        <w:t xml:space="preserve">, we're going to punish you. </w:t>
      </w:r>
    </w:p>
    <w:p w14:paraId="20F541CC" w14:textId="77777777" w:rsidR="00545F7A" w:rsidRPr="00545F7A" w:rsidRDefault="00545F7A" w:rsidP="00545F7A">
      <w:pPr>
        <w:spacing w:line="276" w:lineRule="auto"/>
        <w:rPr>
          <w:rFonts w:ascii="Calibri" w:hAnsi="Calibri"/>
        </w:rPr>
      </w:pPr>
    </w:p>
    <w:p w14:paraId="7BEA0114" w14:textId="60035E1E" w:rsidR="00545F7A" w:rsidRPr="00545F7A" w:rsidRDefault="00545F7A" w:rsidP="00545F7A">
      <w:pPr>
        <w:spacing w:line="276" w:lineRule="auto"/>
        <w:rPr>
          <w:rFonts w:ascii="Calibri" w:hAnsi="Calibri"/>
        </w:rPr>
      </w:pPr>
      <w:r w:rsidRPr="00545F7A">
        <w:rPr>
          <w:rFonts w:ascii="Calibri" w:hAnsi="Calibri"/>
        </w:rPr>
        <w:t>I had a different experience. I was over at Bad Daddy's Burgers earlier this week. Bad Daddy’s prides themselves on the customization of burgers. If you haven't been there before, they have like 75 different things that you can put on a hamburger. It's amazing. It’ll wear you out just look</w:t>
      </w:r>
      <w:r w:rsidR="00F43C50">
        <w:rPr>
          <w:rFonts w:ascii="Calibri" w:hAnsi="Calibri"/>
        </w:rPr>
        <w:t>ing</w:t>
      </w:r>
      <w:r w:rsidRPr="00545F7A">
        <w:rPr>
          <w:rFonts w:ascii="Calibri" w:hAnsi="Calibri"/>
        </w:rPr>
        <w:t xml:space="preserve"> at the menu. </w:t>
      </w:r>
    </w:p>
    <w:p w14:paraId="5B385187" w14:textId="77777777" w:rsidR="00545F7A" w:rsidRPr="00545F7A" w:rsidRDefault="00545F7A" w:rsidP="00545F7A">
      <w:pPr>
        <w:spacing w:line="276" w:lineRule="auto"/>
        <w:rPr>
          <w:rFonts w:ascii="Calibri" w:hAnsi="Calibri"/>
        </w:rPr>
      </w:pPr>
    </w:p>
    <w:p w14:paraId="1A9C8C3A" w14:textId="77777777" w:rsidR="00545F7A" w:rsidRPr="00545F7A" w:rsidRDefault="00545F7A" w:rsidP="00545F7A">
      <w:pPr>
        <w:spacing w:line="276" w:lineRule="auto"/>
        <w:rPr>
          <w:rFonts w:ascii="Calibri" w:hAnsi="Calibri"/>
        </w:rPr>
      </w:pPr>
      <w:r w:rsidRPr="00545F7A">
        <w:rPr>
          <w:rFonts w:ascii="Calibri" w:hAnsi="Calibri"/>
        </w:rPr>
        <w:t xml:space="preserve">Amongst the cheeses, they have classic cheese, </w:t>
      </w:r>
      <w:proofErr w:type="spellStart"/>
      <w:r w:rsidRPr="00545F7A">
        <w:rPr>
          <w:rFonts w:ascii="Calibri" w:hAnsi="Calibri"/>
        </w:rPr>
        <w:t>housemade</w:t>
      </w:r>
      <w:proofErr w:type="spellEnd"/>
      <w:r w:rsidRPr="00545F7A">
        <w:rPr>
          <w:rFonts w:ascii="Calibri" w:hAnsi="Calibri"/>
        </w:rPr>
        <w:t xml:space="preserve"> American, Swiss cheese, Monterey Jack, pepper jack, white cheddar, feta, mozzarella, blue cheese crumbles, and they probably got some special cheeses in the back if that didn't float your boat. </w:t>
      </w:r>
    </w:p>
    <w:p w14:paraId="02BC3AEE" w14:textId="77777777" w:rsidR="00545F7A" w:rsidRPr="00545F7A" w:rsidRDefault="00545F7A" w:rsidP="00545F7A">
      <w:pPr>
        <w:spacing w:line="276" w:lineRule="auto"/>
        <w:rPr>
          <w:rFonts w:ascii="Calibri" w:hAnsi="Calibri"/>
        </w:rPr>
      </w:pPr>
    </w:p>
    <w:p w14:paraId="0A2D763C" w14:textId="71EFBF87" w:rsidR="00545F7A" w:rsidRPr="00545F7A" w:rsidRDefault="00545F7A" w:rsidP="00545F7A">
      <w:pPr>
        <w:spacing w:line="276" w:lineRule="auto"/>
        <w:rPr>
          <w:rFonts w:ascii="Calibri" w:hAnsi="Calibri"/>
        </w:rPr>
      </w:pPr>
      <w:r w:rsidRPr="00545F7A">
        <w:rPr>
          <w:rFonts w:ascii="Calibri" w:hAnsi="Calibri"/>
        </w:rPr>
        <w:t xml:space="preserve">I printed out part of the menu right here. Here's some options for the condiments. They got lettuce, tomato, onions, and pickles. Those are predictable. Cattleman's barbecue sauce (that's trademarked), chipotle avocado crema, chipotle ranch, green chilies, Dijon mustard. Not regular mustard, but Dijon mustard. Duke's mayo, garlic mayo, horseradish mayo, jalapeno ranch, peanut butter. How about that? Anybody ever had a peanut butter burger? That sounds disgusting. That’s </w:t>
      </w:r>
      <w:proofErr w:type="gramStart"/>
      <w:r w:rsidRPr="00545F7A">
        <w:rPr>
          <w:rFonts w:ascii="Calibri" w:hAnsi="Calibri"/>
        </w:rPr>
        <w:t>real</w:t>
      </w:r>
      <w:r w:rsidR="002A4B63">
        <w:rPr>
          <w:rFonts w:ascii="Calibri" w:hAnsi="Calibri"/>
        </w:rPr>
        <w:t>ly</w:t>
      </w:r>
      <w:r w:rsidRPr="00545F7A">
        <w:rPr>
          <w:rFonts w:ascii="Calibri" w:hAnsi="Calibri"/>
        </w:rPr>
        <w:t xml:space="preserve"> bad</w:t>
      </w:r>
      <w:proofErr w:type="gramEnd"/>
      <w:r w:rsidRPr="00545F7A">
        <w:rPr>
          <w:rFonts w:ascii="Calibri" w:hAnsi="Calibri"/>
        </w:rPr>
        <w:t xml:space="preserve">. I think they just put that on the menu to be funny. Pickled jalapenos, fresh jalapenos, teriyaki sauce, enchilada sauce. The list goes on and on. They got 6 different types of buns. </w:t>
      </w:r>
    </w:p>
    <w:p w14:paraId="0D1D9100" w14:textId="77777777" w:rsidR="00545F7A" w:rsidRPr="00545F7A" w:rsidRDefault="00545F7A" w:rsidP="00545F7A">
      <w:pPr>
        <w:spacing w:line="276" w:lineRule="auto"/>
        <w:rPr>
          <w:rFonts w:ascii="Calibri" w:hAnsi="Calibri"/>
        </w:rPr>
      </w:pPr>
    </w:p>
    <w:p w14:paraId="4250761F" w14:textId="05F97FF0" w:rsidR="00545F7A" w:rsidRPr="00545F7A" w:rsidRDefault="00545F7A" w:rsidP="00545F7A">
      <w:pPr>
        <w:spacing w:line="276" w:lineRule="auto"/>
        <w:rPr>
          <w:rFonts w:ascii="Calibri" w:hAnsi="Calibri"/>
        </w:rPr>
      </w:pPr>
      <w:r w:rsidRPr="00545F7A">
        <w:rPr>
          <w:rFonts w:ascii="Calibri" w:hAnsi="Calibri"/>
        </w:rPr>
        <w:t>The best part, though, is you get to name your burger. That’s the coolest part. I get really excited about that. I ordered a turkey burger and I really thought about this. It took 5 extra minutes. The server was getting frustrated with me because he was wanting to put my order in and I'm like, “No, I'm thinking of the name.” Because I had a turkey burger and I had guacamole (which is one of my all-time favorites, and I Dijon mustard (not regular mustard), and some ketchup. I could just imagine it was going to be dripping off the burger because it's so thick that you can't even get your mouth around it. (I have a pretty big mouth.) I named it the Gooey Gobbler. When they br</w:t>
      </w:r>
      <w:r w:rsidR="004974ED">
        <w:rPr>
          <w:rFonts w:ascii="Calibri" w:hAnsi="Calibri"/>
        </w:rPr>
        <w:t>ing</w:t>
      </w:r>
      <w:r w:rsidRPr="00545F7A">
        <w:rPr>
          <w:rFonts w:ascii="Calibri" w:hAnsi="Calibri"/>
        </w:rPr>
        <w:t xml:space="preserve"> it out, they announce to the restaurant the name and you raise your hand </w:t>
      </w:r>
      <w:r w:rsidRPr="00545F7A">
        <w:rPr>
          <w:rFonts w:ascii="Calibri" w:hAnsi="Calibri"/>
          <w:i/>
          <w:iCs/>
        </w:rPr>
        <w:t>[Pastor raises hand in air]</w:t>
      </w:r>
      <w:r w:rsidRPr="00545F7A">
        <w:rPr>
          <w:rFonts w:ascii="Calibri" w:hAnsi="Calibri"/>
        </w:rPr>
        <w:t xml:space="preserve"> like you're at school. “It's me over here.” I was so proud. They said, “The Gooey Gobbler,” and I was like </w:t>
      </w:r>
      <w:r w:rsidRPr="00545F7A">
        <w:rPr>
          <w:rFonts w:ascii="Calibri" w:hAnsi="Calibri"/>
          <w:i/>
          <w:iCs/>
        </w:rPr>
        <w:t xml:space="preserve">[Pastor jumps up and down with his hand raised], </w:t>
      </w:r>
      <w:r w:rsidRPr="00545F7A">
        <w:rPr>
          <w:rFonts w:ascii="Calibri" w:hAnsi="Calibri"/>
        </w:rPr>
        <w:t xml:space="preserve">“That's me! That's me over here! Bring it over here!” </w:t>
      </w:r>
    </w:p>
    <w:p w14:paraId="23D058A3" w14:textId="77777777" w:rsidR="00545F7A" w:rsidRPr="00545F7A" w:rsidRDefault="00545F7A" w:rsidP="00545F7A">
      <w:pPr>
        <w:spacing w:line="276" w:lineRule="auto"/>
        <w:rPr>
          <w:rFonts w:ascii="Calibri" w:hAnsi="Calibri"/>
        </w:rPr>
      </w:pPr>
    </w:p>
    <w:p w14:paraId="0AE51BD7" w14:textId="0C1A123F" w:rsidR="00545F7A" w:rsidRPr="00545F7A" w:rsidRDefault="00545F7A" w:rsidP="00545F7A">
      <w:pPr>
        <w:spacing w:line="276" w:lineRule="auto"/>
        <w:rPr>
          <w:rFonts w:ascii="Calibri" w:hAnsi="Calibri"/>
        </w:rPr>
      </w:pPr>
      <w:r w:rsidRPr="00545F7A">
        <w:rPr>
          <w:rFonts w:ascii="Calibri" w:hAnsi="Calibri"/>
        </w:rPr>
        <w:t>I ate that thing. I realized that that burger had been designed perfectly according to my taste.</w:t>
      </w:r>
      <w:r w:rsidR="004974ED">
        <w:rPr>
          <w:rFonts w:ascii="Calibri" w:hAnsi="Calibri"/>
        </w:rPr>
        <w:t xml:space="preserve"> They mad my burger exactly like I requested it.</w:t>
      </w:r>
      <w:r w:rsidRPr="00545F7A">
        <w:rPr>
          <w:rFonts w:ascii="Calibri" w:hAnsi="Calibri"/>
        </w:rPr>
        <w:t xml:space="preserve"> </w:t>
      </w:r>
    </w:p>
    <w:p w14:paraId="1269CA8B" w14:textId="77777777" w:rsidR="00545F7A" w:rsidRPr="00545F7A" w:rsidRDefault="00545F7A" w:rsidP="00545F7A">
      <w:pPr>
        <w:spacing w:line="276" w:lineRule="auto"/>
        <w:rPr>
          <w:rFonts w:ascii="Calibri" w:hAnsi="Calibri"/>
        </w:rPr>
      </w:pPr>
    </w:p>
    <w:p w14:paraId="7F8BFC40" w14:textId="77777777" w:rsidR="00545F7A" w:rsidRPr="00545F7A" w:rsidRDefault="00545F7A" w:rsidP="00545F7A">
      <w:pPr>
        <w:spacing w:line="276" w:lineRule="auto"/>
        <w:rPr>
          <w:rFonts w:ascii="Calibri" w:hAnsi="Calibri"/>
        </w:rPr>
      </w:pPr>
      <w:r w:rsidRPr="00545F7A">
        <w:rPr>
          <w:rFonts w:ascii="Calibri" w:hAnsi="Calibri"/>
        </w:rPr>
        <w:lastRenderedPageBreak/>
        <w:t xml:space="preserve">Did you know when you were formed by God, that you were fearfully and wonderfully made according to God's divine taste? God customized you. You’re not a Big Mac. You're a Bad Daddy's burger. There's no two people in this room that are exactly the same. That was all by the plan and foreknowledge of God. It's beautiful. </w:t>
      </w:r>
    </w:p>
    <w:p w14:paraId="38592793" w14:textId="77777777" w:rsidR="00545F7A" w:rsidRPr="00545F7A" w:rsidRDefault="00545F7A" w:rsidP="00545F7A">
      <w:pPr>
        <w:spacing w:line="276" w:lineRule="auto"/>
        <w:rPr>
          <w:rFonts w:ascii="Calibri" w:hAnsi="Calibri"/>
        </w:rPr>
      </w:pPr>
    </w:p>
    <w:p w14:paraId="4F5003D9" w14:textId="77777777" w:rsidR="00545F7A" w:rsidRPr="00545F7A" w:rsidRDefault="00545F7A" w:rsidP="00545F7A">
      <w:pPr>
        <w:spacing w:line="276" w:lineRule="auto"/>
        <w:rPr>
          <w:rFonts w:ascii="Calibri" w:hAnsi="Calibri"/>
        </w:rPr>
      </w:pPr>
      <w:r w:rsidRPr="00545F7A">
        <w:rPr>
          <w:rFonts w:ascii="Calibri" w:hAnsi="Calibri"/>
        </w:rPr>
        <w:t xml:space="preserve">He says, “We've been redeemed.” Not just formed, but redeemed. That means to personally pay the price for us. That's the gospel. That's why Jesus died and rose again on the third day so we can be redeemed. </w:t>
      </w:r>
    </w:p>
    <w:p w14:paraId="4BB086AE" w14:textId="77777777" w:rsidR="00545F7A" w:rsidRPr="00545F7A" w:rsidRDefault="00545F7A" w:rsidP="00545F7A">
      <w:pPr>
        <w:spacing w:line="276" w:lineRule="auto"/>
        <w:rPr>
          <w:rFonts w:ascii="Calibri" w:hAnsi="Calibri"/>
        </w:rPr>
      </w:pPr>
    </w:p>
    <w:p w14:paraId="4E2B9BCC" w14:textId="77777777" w:rsidR="00545F7A" w:rsidRPr="00545F7A" w:rsidRDefault="00545F7A" w:rsidP="00545F7A">
      <w:pPr>
        <w:spacing w:line="276" w:lineRule="auto"/>
        <w:rPr>
          <w:rFonts w:ascii="Calibri" w:hAnsi="Calibri"/>
        </w:rPr>
      </w:pPr>
      <w:r w:rsidRPr="00545F7A">
        <w:rPr>
          <w:rFonts w:ascii="Calibri" w:hAnsi="Calibri"/>
        </w:rPr>
        <w:t xml:space="preserve">He says, “You've been called by name,” which shows personal interest in us. God knows your name. God doesn't look down from heaven and go, “Yeah, that's number 8,483,000. Yeah, I know her.” No. God knows you by name. When you pray, God knows you by name. When you hurt, God knows you by name. He has called you. </w:t>
      </w:r>
    </w:p>
    <w:p w14:paraId="7A04D219" w14:textId="77777777" w:rsidR="00545F7A" w:rsidRPr="00545F7A" w:rsidRDefault="00545F7A" w:rsidP="00545F7A">
      <w:pPr>
        <w:spacing w:line="276" w:lineRule="auto"/>
        <w:rPr>
          <w:rFonts w:ascii="Calibri" w:hAnsi="Calibri"/>
        </w:rPr>
      </w:pPr>
    </w:p>
    <w:p w14:paraId="25FD05FD" w14:textId="19BE0CD9" w:rsidR="00545F7A" w:rsidRPr="00545F7A" w:rsidRDefault="00545F7A" w:rsidP="00545F7A">
      <w:pPr>
        <w:spacing w:line="276" w:lineRule="auto"/>
        <w:rPr>
          <w:rFonts w:ascii="Calibri" w:hAnsi="Calibri"/>
        </w:rPr>
      </w:pPr>
      <w:r w:rsidRPr="00545F7A">
        <w:rPr>
          <w:rFonts w:ascii="Calibri" w:hAnsi="Calibri"/>
        </w:rPr>
        <w:t xml:space="preserve">Now sometimes I forget people's name as a pastor. I really try to learn everybody's name. I try so hard, but I fall short. I will call people different names. If I don't ever know your name and I call you “friend,” or “buddy,” or “bro,” that means that I probably don't know your name or I just couldn't think of it right then. Maybe you do the same thing. When you can't think of somebody's name, you use other names. </w:t>
      </w:r>
    </w:p>
    <w:p w14:paraId="76DB8CF4" w14:textId="77777777" w:rsidR="00545F7A" w:rsidRPr="00545F7A" w:rsidRDefault="00545F7A" w:rsidP="00545F7A">
      <w:pPr>
        <w:spacing w:line="276" w:lineRule="auto"/>
        <w:rPr>
          <w:rFonts w:ascii="Calibri" w:hAnsi="Calibri"/>
        </w:rPr>
      </w:pPr>
    </w:p>
    <w:p w14:paraId="5FBB68DF" w14:textId="77777777" w:rsidR="00545F7A" w:rsidRPr="00545F7A" w:rsidRDefault="00545F7A" w:rsidP="00545F7A">
      <w:pPr>
        <w:spacing w:line="276" w:lineRule="auto"/>
        <w:rPr>
          <w:rFonts w:ascii="Calibri" w:hAnsi="Calibri"/>
        </w:rPr>
      </w:pPr>
      <w:r w:rsidRPr="00545F7A">
        <w:rPr>
          <w:rFonts w:ascii="Calibri" w:hAnsi="Calibri"/>
        </w:rPr>
        <w:t xml:space="preserve">In the divine nature of God, God knows your name. He never forgets your name. He knows exactly who you are. He says, “I formed you, I redeemed you. I called you.” Then He says, “Most importantly, you are mine.” Is there anything more wonderful than that? God cares for you. You are mine. He holds us. He protects us. He guards us. He cares for us. Because of this, this should build our confidence. </w:t>
      </w:r>
    </w:p>
    <w:p w14:paraId="33B31325" w14:textId="77777777" w:rsidR="00545F7A" w:rsidRPr="00545F7A" w:rsidRDefault="00545F7A" w:rsidP="00545F7A">
      <w:pPr>
        <w:spacing w:line="276" w:lineRule="auto"/>
        <w:rPr>
          <w:rFonts w:ascii="Calibri" w:hAnsi="Calibri"/>
        </w:rPr>
      </w:pPr>
    </w:p>
    <w:p w14:paraId="77F24E00" w14:textId="77777777" w:rsidR="00545F7A" w:rsidRPr="00545F7A" w:rsidRDefault="00545F7A" w:rsidP="00545F7A">
      <w:pPr>
        <w:spacing w:line="276" w:lineRule="auto"/>
        <w:rPr>
          <w:rFonts w:ascii="Calibri" w:hAnsi="Calibri"/>
        </w:rPr>
      </w:pPr>
      <w:r w:rsidRPr="00545F7A">
        <w:rPr>
          <w:rFonts w:ascii="Calibri" w:hAnsi="Calibri"/>
        </w:rPr>
        <w:t xml:space="preserve">I know you're going through some things today. I know that you may feel like a hot mess, like, “I don't have everything under control. Things are falling apart at the seams.” Remember this: You can be confident because you have been called by God, you have been redeemed, you have been formed, and God is with you and you belong to Him. Because of that, it ought to put a little spring in our step, it ought to put a smile on our face. It ought remind us of the divine hope that we have. God is the one who cares for us. </w:t>
      </w:r>
    </w:p>
    <w:p w14:paraId="25A754DB" w14:textId="77777777" w:rsidR="00545F7A" w:rsidRPr="00545F7A" w:rsidRDefault="00545F7A" w:rsidP="00545F7A">
      <w:pPr>
        <w:spacing w:line="276" w:lineRule="auto"/>
        <w:rPr>
          <w:rFonts w:ascii="Calibri" w:hAnsi="Calibri"/>
        </w:rPr>
      </w:pPr>
    </w:p>
    <w:p w14:paraId="1F6F1CF8" w14:textId="77777777" w:rsidR="00545F7A" w:rsidRPr="00545F7A" w:rsidRDefault="00545F7A" w:rsidP="00545F7A">
      <w:pPr>
        <w:spacing w:line="276" w:lineRule="auto"/>
        <w:rPr>
          <w:rFonts w:ascii="Calibri" w:hAnsi="Calibri"/>
        </w:rPr>
      </w:pPr>
      <w:r w:rsidRPr="00545F7A">
        <w:rPr>
          <w:rFonts w:ascii="Calibri" w:hAnsi="Calibri"/>
        </w:rPr>
        <w:t>It gets even better. Isaiah goes on and says not only does God care for you, but:</w:t>
      </w:r>
    </w:p>
    <w:p w14:paraId="04B70D8B" w14:textId="77777777" w:rsidR="00545F7A" w:rsidRPr="00545F7A" w:rsidRDefault="00545F7A" w:rsidP="00545F7A">
      <w:pPr>
        <w:spacing w:line="276" w:lineRule="auto"/>
        <w:rPr>
          <w:rFonts w:ascii="Calibri" w:hAnsi="Calibri"/>
        </w:rPr>
      </w:pPr>
    </w:p>
    <w:p w14:paraId="7D8F50DA" w14:textId="1FD96FC1" w:rsidR="00545F7A" w:rsidRPr="00545F7A" w:rsidRDefault="00545F7A" w:rsidP="00545F7A">
      <w:pPr>
        <w:spacing w:line="276" w:lineRule="auto"/>
        <w:rPr>
          <w:rFonts w:ascii="Calibri" w:hAnsi="Calibri"/>
          <w:b/>
          <w:bCs/>
        </w:rPr>
      </w:pPr>
      <w:r w:rsidRPr="00545F7A">
        <w:rPr>
          <w:rFonts w:ascii="Calibri" w:hAnsi="Calibri"/>
          <w:b/>
          <w:bCs/>
        </w:rPr>
        <w:t>2. GOD IS WITH YOU</w:t>
      </w:r>
      <w:r w:rsidR="00966AEF">
        <w:rPr>
          <w:rFonts w:ascii="Calibri" w:hAnsi="Calibri"/>
          <w:b/>
          <w:bCs/>
        </w:rPr>
        <w:t>.</w:t>
      </w:r>
    </w:p>
    <w:p w14:paraId="7E1DC6B5" w14:textId="77777777" w:rsidR="00545F7A" w:rsidRPr="00545F7A" w:rsidRDefault="00545F7A" w:rsidP="00545F7A">
      <w:pPr>
        <w:spacing w:line="276" w:lineRule="auto"/>
        <w:rPr>
          <w:rFonts w:ascii="Calibri" w:hAnsi="Calibri"/>
        </w:rPr>
      </w:pPr>
    </w:p>
    <w:p w14:paraId="575D1659" w14:textId="251696DF" w:rsidR="00545F7A" w:rsidRPr="00545F7A" w:rsidRDefault="00545F7A" w:rsidP="00545F7A">
      <w:pPr>
        <w:spacing w:line="276" w:lineRule="auto"/>
        <w:rPr>
          <w:rFonts w:ascii="Calibri" w:hAnsi="Calibri"/>
        </w:rPr>
      </w:pPr>
      <w:r w:rsidRPr="00545F7A">
        <w:rPr>
          <w:rFonts w:ascii="Calibri" w:hAnsi="Calibri"/>
        </w:rPr>
        <w:lastRenderedPageBreak/>
        <w:t>It’s one thing for God to say, “I'm for you.” Because if somebody says, “I'm for you,” it kind of implies people are giving you a golf clap on the side. Isaiah goes further than that. He doesn't say that God is for us</w:t>
      </w:r>
      <w:r w:rsidR="004974ED">
        <w:rPr>
          <w:rFonts w:ascii="Calibri" w:hAnsi="Calibri"/>
        </w:rPr>
        <w:t xml:space="preserve">. </w:t>
      </w:r>
      <w:proofErr w:type="gramStart"/>
      <w:r w:rsidRPr="00545F7A">
        <w:rPr>
          <w:rFonts w:ascii="Calibri" w:hAnsi="Calibri"/>
        </w:rPr>
        <w:t>But</w:t>
      </w:r>
      <w:proofErr w:type="gramEnd"/>
      <w:r w:rsidRPr="00545F7A">
        <w:rPr>
          <w:rFonts w:ascii="Calibri" w:hAnsi="Calibri"/>
        </w:rPr>
        <w:t xml:space="preserve"> he says something I think that's even more wonderful. “God is with you.” Not just that God's for you. “Hey, I wish you all the best. Good luck out there.” </w:t>
      </w:r>
      <w:proofErr w:type="gramStart"/>
      <w:r w:rsidRPr="00545F7A">
        <w:rPr>
          <w:rFonts w:ascii="Calibri" w:hAnsi="Calibri"/>
        </w:rPr>
        <w:t>God's</w:t>
      </w:r>
      <w:proofErr w:type="gramEnd"/>
      <w:r w:rsidRPr="00545F7A">
        <w:rPr>
          <w:rFonts w:ascii="Calibri" w:hAnsi="Calibri"/>
        </w:rPr>
        <w:t xml:space="preserve"> with us. </w:t>
      </w:r>
    </w:p>
    <w:p w14:paraId="292F3345" w14:textId="77777777" w:rsidR="00545F7A" w:rsidRPr="00545F7A" w:rsidRDefault="00545F7A" w:rsidP="00545F7A">
      <w:pPr>
        <w:spacing w:line="276" w:lineRule="auto"/>
        <w:rPr>
          <w:rFonts w:ascii="Calibri" w:hAnsi="Calibri"/>
        </w:rPr>
      </w:pPr>
    </w:p>
    <w:p w14:paraId="12CE96DD" w14:textId="77777777" w:rsidR="00545F7A" w:rsidRPr="00545F7A" w:rsidRDefault="00545F7A" w:rsidP="00545F7A">
      <w:pPr>
        <w:spacing w:line="276" w:lineRule="auto"/>
        <w:rPr>
          <w:rFonts w:ascii="Calibri" w:hAnsi="Calibri"/>
        </w:rPr>
      </w:pPr>
      <w:r w:rsidRPr="00545F7A">
        <w:rPr>
          <w:rFonts w:ascii="Calibri" w:hAnsi="Calibri"/>
        </w:rPr>
        <w:t xml:space="preserve">“When you pass through the waters, </w:t>
      </w:r>
      <w:r w:rsidRPr="00545F7A">
        <w:rPr>
          <w:rFonts w:ascii="Calibri" w:hAnsi="Calibri"/>
          <w:i/>
          <w:iCs/>
        </w:rPr>
        <w:t xml:space="preserve">I will be with you. </w:t>
      </w:r>
      <w:r w:rsidRPr="00545F7A">
        <w:rPr>
          <w:rFonts w:ascii="Calibri" w:hAnsi="Calibri"/>
        </w:rPr>
        <w:t>When you walk through the fire, you will not be scorched, and the flame will not burn you” (Isaiah 43:2).</w:t>
      </w:r>
    </w:p>
    <w:p w14:paraId="1A7E69FD" w14:textId="77777777" w:rsidR="00545F7A" w:rsidRPr="00545F7A" w:rsidRDefault="00545F7A" w:rsidP="00545F7A">
      <w:pPr>
        <w:spacing w:line="276" w:lineRule="auto"/>
        <w:rPr>
          <w:rFonts w:ascii="Calibri" w:hAnsi="Calibri"/>
        </w:rPr>
      </w:pPr>
    </w:p>
    <w:p w14:paraId="7EB4D03E" w14:textId="77777777" w:rsidR="00545F7A" w:rsidRPr="00545F7A" w:rsidRDefault="00545F7A" w:rsidP="00545F7A">
      <w:pPr>
        <w:spacing w:line="276" w:lineRule="auto"/>
        <w:rPr>
          <w:rFonts w:ascii="Calibri" w:hAnsi="Calibri"/>
        </w:rPr>
      </w:pPr>
      <w:r w:rsidRPr="00545F7A">
        <w:rPr>
          <w:rFonts w:ascii="Calibri" w:hAnsi="Calibri"/>
        </w:rPr>
        <w:t xml:space="preserve">In other words, nothing can separate us from the presence of God in our lives. </w:t>
      </w:r>
    </w:p>
    <w:p w14:paraId="79A5E9B5" w14:textId="77777777" w:rsidR="00545F7A" w:rsidRPr="00545F7A" w:rsidRDefault="00545F7A" w:rsidP="00545F7A">
      <w:pPr>
        <w:spacing w:line="276" w:lineRule="auto"/>
        <w:rPr>
          <w:rFonts w:ascii="Calibri" w:hAnsi="Calibri"/>
        </w:rPr>
      </w:pPr>
    </w:p>
    <w:p w14:paraId="6D03C973" w14:textId="77777777" w:rsidR="00545F7A" w:rsidRPr="00545F7A" w:rsidRDefault="00545F7A" w:rsidP="00545F7A">
      <w:pPr>
        <w:spacing w:line="276" w:lineRule="auto"/>
        <w:rPr>
          <w:rFonts w:ascii="Calibri" w:hAnsi="Calibri"/>
        </w:rPr>
      </w:pPr>
      <w:r w:rsidRPr="00545F7A">
        <w:rPr>
          <w:rFonts w:ascii="Calibri" w:hAnsi="Calibri"/>
        </w:rPr>
        <w:t xml:space="preserve">“Nothing can separate us from the love of God” (Romans 8:39). </w:t>
      </w:r>
    </w:p>
    <w:p w14:paraId="455434FE" w14:textId="77777777" w:rsidR="00545F7A" w:rsidRPr="00545F7A" w:rsidRDefault="00545F7A" w:rsidP="00545F7A">
      <w:pPr>
        <w:spacing w:line="276" w:lineRule="auto"/>
        <w:rPr>
          <w:rFonts w:ascii="Calibri" w:hAnsi="Calibri"/>
        </w:rPr>
      </w:pPr>
    </w:p>
    <w:p w14:paraId="4A81C39F" w14:textId="5171E04D" w:rsidR="00545F7A" w:rsidRPr="00545F7A" w:rsidRDefault="00545F7A" w:rsidP="00545F7A">
      <w:pPr>
        <w:spacing w:line="276" w:lineRule="auto"/>
        <w:rPr>
          <w:rFonts w:ascii="Calibri" w:hAnsi="Calibri"/>
        </w:rPr>
      </w:pPr>
      <w:r w:rsidRPr="00545F7A">
        <w:rPr>
          <w:rFonts w:ascii="Calibri" w:hAnsi="Calibri"/>
        </w:rPr>
        <w:t xml:space="preserve">This is so powerful. God is not with you more when you are employed than He is when you are unemployed. Because God is always </w:t>
      </w:r>
      <w:r w:rsidR="00294D6A">
        <w:rPr>
          <w:rFonts w:ascii="Calibri" w:hAnsi="Calibri"/>
        </w:rPr>
        <w:t>there</w:t>
      </w:r>
      <w:r w:rsidRPr="00545F7A">
        <w:rPr>
          <w:rFonts w:ascii="Calibri" w:hAnsi="Calibri"/>
        </w:rPr>
        <w:t xml:space="preserve">. Sometimes we </w:t>
      </w:r>
      <w:r w:rsidR="008B2D56">
        <w:rPr>
          <w:rFonts w:ascii="Calibri" w:hAnsi="Calibri"/>
        </w:rPr>
        <w:t>believe</w:t>
      </w:r>
      <w:r w:rsidRPr="00545F7A">
        <w:rPr>
          <w:rFonts w:ascii="Calibri" w:hAnsi="Calibri"/>
        </w:rPr>
        <w:t xml:space="preserve"> God's with me when things are good. There's money in the bank, everybody's healthy, everybody's doing well. Woo! </w:t>
      </w:r>
      <w:proofErr w:type="gramStart"/>
      <w:r w:rsidRPr="00545F7A">
        <w:rPr>
          <w:rFonts w:ascii="Calibri" w:hAnsi="Calibri"/>
        </w:rPr>
        <w:t>God's</w:t>
      </w:r>
      <w:proofErr w:type="gramEnd"/>
      <w:r w:rsidRPr="00545F7A">
        <w:rPr>
          <w:rFonts w:ascii="Calibri" w:hAnsi="Calibri"/>
        </w:rPr>
        <w:t xml:space="preserve"> with me, God's for me, God's beside me. Something starts falling apart, there's heartache, there's adversity, there's a problem, there's a conflict, there's a disappointment – “Where is God?” No. God is always with you. </w:t>
      </w:r>
      <w:proofErr w:type="gramStart"/>
      <w:r w:rsidRPr="00545F7A">
        <w:rPr>
          <w:rFonts w:ascii="Calibri" w:hAnsi="Calibri"/>
        </w:rPr>
        <w:t>God's</w:t>
      </w:r>
      <w:proofErr w:type="gramEnd"/>
      <w:r w:rsidRPr="00545F7A">
        <w:rPr>
          <w:rFonts w:ascii="Calibri" w:hAnsi="Calibri"/>
        </w:rPr>
        <w:t xml:space="preserve"> with you in the flood, God's with you in the fire, and God is with you on the mountaintop </w:t>
      </w:r>
      <w:r w:rsidR="008B2D56">
        <w:rPr>
          <w:rFonts w:ascii="Calibri" w:hAnsi="Calibri"/>
        </w:rPr>
        <w:t>and the valley</w:t>
      </w:r>
      <w:r w:rsidRPr="00545F7A">
        <w:rPr>
          <w:rFonts w:ascii="Calibri" w:hAnsi="Calibri"/>
        </w:rPr>
        <w:t>. God is remarkably consistent. He's always there.</w:t>
      </w:r>
    </w:p>
    <w:p w14:paraId="6F3A924F" w14:textId="77777777" w:rsidR="00545F7A" w:rsidRPr="00545F7A" w:rsidRDefault="00545F7A" w:rsidP="00545F7A">
      <w:pPr>
        <w:spacing w:line="276" w:lineRule="auto"/>
        <w:rPr>
          <w:rFonts w:ascii="Calibri" w:hAnsi="Calibri"/>
        </w:rPr>
      </w:pPr>
    </w:p>
    <w:p w14:paraId="350BE1F4" w14:textId="77777777" w:rsidR="00545F7A" w:rsidRPr="00545F7A" w:rsidRDefault="00545F7A" w:rsidP="00545F7A">
      <w:pPr>
        <w:spacing w:line="276" w:lineRule="auto"/>
        <w:rPr>
          <w:rFonts w:ascii="Calibri" w:hAnsi="Calibri"/>
        </w:rPr>
      </w:pPr>
      <w:r w:rsidRPr="00545F7A">
        <w:rPr>
          <w:rFonts w:ascii="Calibri" w:hAnsi="Calibri"/>
        </w:rPr>
        <w:t>It doesn't say that God is with us when everything is easy. Actually he says the opposite. He says God is with you when things are difficult, when things are hard. It kind of reminds me of:</w:t>
      </w:r>
    </w:p>
    <w:p w14:paraId="23E80DDB" w14:textId="77777777" w:rsidR="00545F7A" w:rsidRPr="00545F7A" w:rsidRDefault="00545F7A" w:rsidP="00545F7A">
      <w:pPr>
        <w:spacing w:line="276" w:lineRule="auto"/>
        <w:rPr>
          <w:rFonts w:ascii="Calibri" w:hAnsi="Calibri"/>
        </w:rPr>
      </w:pPr>
    </w:p>
    <w:p w14:paraId="18685796" w14:textId="73A1138E" w:rsidR="00545F7A" w:rsidRPr="00545F7A" w:rsidRDefault="00545F7A" w:rsidP="00545F7A">
      <w:pPr>
        <w:spacing w:line="276" w:lineRule="auto"/>
        <w:rPr>
          <w:rFonts w:ascii="Calibri" w:hAnsi="Calibri"/>
        </w:rPr>
      </w:pPr>
      <w:r w:rsidRPr="00545F7A">
        <w:rPr>
          <w:rFonts w:ascii="Calibri" w:hAnsi="Calibri"/>
        </w:rPr>
        <w:t xml:space="preserve"> “Even though I'll walk through the valley of the shadow of death, I will fear no evil, because your rod and your staff comfort me” (Psalm 23:4</w:t>
      </w:r>
      <w:r w:rsidR="00966AEF">
        <w:rPr>
          <w:rFonts w:ascii="Calibri" w:hAnsi="Calibri"/>
        </w:rPr>
        <w:t>)</w:t>
      </w:r>
      <w:r w:rsidRPr="00545F7A">
        <w:rPr>
          <w:rFonts w:ascii="Calibri" w:hAnsi="Calibri"/>
        </w:rPr>
        <w:t>.</w:t>
      </w:r>
    </w:p>
    <w:p w14:paraId="75F4E4D7" w14:textId="77777777" w:rsidR="00545F7A" w:rsidRPr="00545F7A" w:rsidRDefault="00545F7A" w:rsidP="00545F7A">
      <w:pPr>
        <w:spacing w:line="276" w:lineRule="auto"/>
        <w:rPr>
          <w:rFonts w:ascii="Calibri" w:hAnsi="Calibri"/>
        </w:rPr>
      </w:pPr>
    </w:p>
    <w:p w14:paraId="4EFBF3A8" w14:textId="5CE04B6E" w:rsidR="00545F7A" w:rsidRPr="00545F7A" w:rsidRDefault="00545F7A" w:rsidP="00545F7A">
      <w:pPr>
        <w:spacing w:line="276" w:lineRule="auto"/>
        <w:rPr>
          <w:rFonts w:ascii="Calibri" w:hAnsi="Calibri"/>
        </w:rPr>
      </w:pPr>
      <w:r w:rsidRPr="00545F7A">
        <w:rPr>
          <w:rFonts w:ascii="Calibri" w:hAnsi="Calibri"/>
        </w:rPr>
        <w:t>In the ancient world, the valley of the shadow of death was actually a real place. It was a very narrow canyon. There were snakes, robbers, there were wild animals. It was a dangerous place to bring the sheep through the valley of the shadow of death. But David writing Psalm 23 uses that as an illustration to make the point that God is always with us, even in those dark moments. It is His rod and His staff that direct us and protect us. God is the one who's always there with us. He says, “I will be with you.”</w:t>
      </w:r>
    </w:p>
    <w:p w14:paraId="32BF4F12" w14:textId="77777777" w:rsidR="00545F7A" w:rsidRPr="00545F7A" w:rsidRDefault="00545F7A" w:rsidP="00545F7A">
      <w:pPr>
        <w:spacing w:line="276" w:lineRule="auto"/>
        <w:rPr>
          <w:rFonts w:ascii="Calibri" w:hAnsi="Calibri"/>
        </w:rPr>
      </w:pPr>
    </w:p>
    <w:p w14:paraId="7049339D" w14:textId="77777777" w:rsidR="00545F7A" w:rsidRPr="00545F7A" w:rsidRDefault="00545F7A" w:rsidP="00545F7A">
      <w:pPr>
        <w:spacing w:line="276" w:lineRule="auto"/>
        <w:rPr>
          <w:rFonts w:ascii="Calibri" w:hAnsi="Calibri"/>
        </w:rPr>
      </w:pPr>
      <w:r w:rsidRPr="00545F7A">
        <w:rPr>
          <w:rFonts w:ascii="Calibri" w:hAnsi="Calibri"/>
        </w:rPr>
        <w:t xml:space="preserve">We ought to have more confidence. We ought to take more risks. I'm not talking about being foolish. I'm just talking about when you have the divine confidence of God in your life, you will </w:t>
      </w:r>
      <w:r w:rsidRPr="00545F7A">
        <w:rPr>
          <w:rFonts w:ascii="Calibri" w:hAnsi="Calibri"/>
        </w:rPr>
        <w:lastRenderedPageBreak/>
        <w:t xml:space="preserve">take good risks that you won't take otherwise. Maybe you've been struggling with the big decision. You're like, “Should I do it? Should I not do it?” If God wants you to do it, you cannot be stopped. You can do it. </w:t>
      </w:r>
    </w:p>
    <w:p w14:paraId="434DF237" w14:textId="77777777" w:rsidR="00545F7A" w:rsidRPr="00545F7A" w:rsidRDefault="00545F7A" w:rsidP="00545F7A">
      <w:pPr>
        <w:spacing w:line="276" w:lineRule="auto"/>
        <w:rPr>
          <w:rFonts w:ascii="Calibri" w:hAnsi="Calibri"/>
        </w:rPr>
      </w:pPr>
    </w:p>
    <w:p w14:paraId="2051FC47" w14:textId="77777777" w:rsidR="00545F7A" w:rsidRPr="00545F7A" w:rsidRDefault="00545F7A" w:rsidP="00545F7A">
      <w:pPr>
        <w:spacing w:line="276" w:lineRule="auto"/>
        <w:rPr>
          <w:rFonts w:ascii="Calibri" w:hAnsi="Calibri"/>
        </w:rPr>
      </w:pPr>
      <w:r w:rsidRPr="00545F7A">
        <w:rPr>
          <w:rFonts w:ascii="Calibri" w:hAnsi="Calibri"/>
        </w:rPr>
        <w:t xml:space="preserve">We ought to relax more because we know that God is with us. Maybe you would stop worrying so much if you would remind yourself God is with me. God cares for me, God is with me. Now this is echoed all the way through the scriptures. </w:t>
      </w:r>
    </w:p>
    <w:p w14:paraId="0447F089" w14:textId="77777777" w:rsidR="00545F7A" w:rsidRPr="00545F7A" w:rsidRDefault="00545F7A" w:rsidP="00545F7A">
      <w:pPr>
        <w:spacing w:line="276" w:lineRule="auto"/>
        <w:rPr>
          <w:rFonts w:ascii="Calibri" w:hAnsi="Calibri"/>
        </w:rPr>
      </w:pPr>
    </w:p>
    <w:p w14:paraId="56E368D9" w14:textId="77777777" w:rsidR="00545F7A" w:rsidRPr="00545F7A" w:rsidRDefault="00545F7A" w:rsidP="00545F7A">
      <w:pPr>
        <w:spacing w:line="276" w:lineRule="auto"/>
        <w:rPr>
          <w:rFonts w:ascii="Calibri" w:hAnsi="Calibri"/>
        </w:rPr>
      </w:pPr>
      <w:r w:rsidRPr="00545F7A">
        <w:rPr>
          <w:rFonts w:ascii="Calibri" w:hAnsi="Calibri"/>
        </w:rPr>
        <w:t xml:space="preserve">In the gospel of John. John says, “You will have tribulation in this life. You will have difficulties. But God's with you.” </w:t>
      </w:r>
    </w:p>
    <w:p w14:paraId="6D3A25B2" w14:textId="77777777" w:rsidR="00545F7A" w:rsidRPr="00545F7A" w:rsidRDefault="00545F7A" w:rsidP="00545F7A">
      <w:pPr>
        <w:spacing w:line="276" w:lineRule="auto"/>
        <w:rPr>
          <w:rFonts w:ascii="Calibri" w:hAnsi="Calibri"/>
        </w:rPr>
      </w:pPr>
    </w:p>
    <w:p w14:paraId="6AC507D6" w14:textId="402972D6" w:rsidR="00545F7A" w:rsidRPr="00545F7A" w:rsidRDefault="00545F7A" w:rsidP="00545F7A">
      <w:pPr>
        <w:spacing w:line="276" w:lineRule="auto"/>
        <w:rPr>
          <w:rFonts w:ascii="Calibri" w:hAnsi="Calibri"/>
        </w:rPr>
      </w:pPr>
      <w:r w:rsidRPr="00545F7A">
        <w:rPr>
          <w:rFonts w:ascii="Calibri" w:hAnsi="Calibri"/>
        </w:rPr>
        <w:t xml:space="preserve">Job. No one suffered more than Job. Lost his family, his health, his possessions, his wealth, his friends, his reputation. His friends were telling him, “Curse God and die.” Job wouldn't do it. Why? Because Job knew that God was still </w:t>
      </w:r>
      <w:r w:rsidR="008B2D56">
        <w:rPr>
          <w:rFonts w:ascii="Calibri" w:hAnsi="Calibri"/>
        </w:rPr>
        <w:t>there</w:t>
      </w:r>
      <w:r w:rsidRPr="00545F7A">
        <w:rPr>
          <w:rFonts w:ascii="Calibri" w:hAnsi="Calibri"/>
        </w:rPr>
        <w:t xml:space="preserve">. </w:t>
      </w:r>
    </w:p>
    <w:p w14:paraId="23CA856B" w14:textId="77777777" w:rsidR="00545F7A" w:rsidRPr="00545F7A" w:rsidRDefault="00545F7A" w:rsidP="00545F7A">
      <w:pPr>
        <w:spacing w:line="276" w:lineRule="auto"/>
        <w:rPr>
          <w:rFonts w:ascii="Calibri" w:hAnsi="Calibri"/>
        </w:rPr>
      </w:pPr>
    </w:p>
    <w:p w14:paraId="2B6D2A45" w14:textId="77777777" w:rsidR="00545F7A" w:rsidRPr="00545F7A" w:rsidRDefault="00545F7A" w:rsidP="00545F7A">
      <w:pPr>
        <w:spacing w:line="276" w:lineRule="auto"/>
        <w:rPr>
          <w:rFonts w:ascii="Calibri" w:hAnsi="Calibri"/>
        </w:rPr>
      </w:pPr>
      <w:r w:rsidRPr="00545F7A">
        <w:rPr>
          <w:rFonts w:ascii="Calibri" w:hAnsi="Calibri"/>
        </w:rPr>
        <w:t xml:space="preserve">Peter was told, “I'm going to give you the keys of the kingdom.” Yet we know from church tradition Peter was crucified upside down. God was still with him. God was still there. </w:t>
      </w:r>
    </w:p>
    <w:p w14:paraId="15FB6F16" w14:textId="77777777" w:rsidR="00545F7A" w:rsidRPr="00545F7A" w:rsidRDefault="00545F7A" w:rsidP="00545F7A">
      <w:pPr>
        <w:spacing w:line="276" w:lineRule="auto"/>
        <w:rPr>
          <w:rFonts w:ascii="Calibri" w:hAnsi="Calibri"/>
        </w:rPr>
      </w:pPr>
    </w:p>
    <w:p w14:paraId="69E1668C" w14:textId="77777777" w:rsidR="00545F7A" w:rsidRPr="00545F7A" w:rsidRDefault="00545F7A" w:rsidP="00545F7A">
      <w:pPr>
        <w:spacing w:line="276" w:lineRule="auto"/>
        <w:rPr>
          <w:rFonts w:ascii="Calibri" w:hAnsi="Calibri"/>
        </w:rPr>
      </w:pPr>
      <w:r w:rsidRPr="00545F7A">
        <w:rPr>
          <w:rFonts w:ascii="Calibri" w:hAnsi="Calibri"/>
        </w:rPr>
        <w:t xml:space="preserve">When the waters rise, we start swimming. </w:t>
      </w:r>
      <w:proofErr w:type="gramStart"/>
      <w:r w:rsidRPr="00545F7A">
        <w:rPr>
          <w:rFonts w:ascii="Calibri" w:hAnsi="Calibri"/>
        </w:rPr>
        <w:t>God's</w:t>
      </w:r>
      <w:proofErr w:type="gramEnd"/>
      <w:r w:rsidRPr="00545F7A">
        <w:rPr>
          <w:rFonts w:ascii="Calibri" w:hAnsi="Calibri"/>
        </w:rPr>
        <w:t xml:space="preserve"> with us and God was with all of them. </w:t>
      </w:r>
    </w:p>
    <w:p w14:paraId="0727F49C" w14:textId="77777777" w:rsidR="00545F7A" w:rsidRPr="00545F7A" w:rsidRDefault="00545F7A" w:rsidP="00545F7A">
      <w:pPr>
        <w:spacing w:line="276" w:lineRule="auto"/>
        <w:rPr>
          <w:rFonts w:ascii="Calibri" w:hAnsi="Calibri"/>
        </w:rPr>
      </w:pPr>
    </w:p>
    <w:p w14:paraId="22DFBFCB" w14:textId="77777777" w:rsidR="00545F7A" w:rsidRPr="00545F7A" w:rsidRDefault="00545F7A" w:rsidP="00545F7A">
      <w:pPr>
        <w:spacing w:line="276" w:lineRule="auto"/>
        <w:rPr>
          <w:rFonts w:ascii="Calibri" w:hAnsi="Calibri"/>
        </w:rPr>
      </w:pPr>
      <w:r w:rsidRPr="00545F7A">
        <w:rPr>
          <w:rFonts w:ascii="Calibri" w:hAnsi="Calibri"/>
        </w:rPr>
        <w:t xml:space="preserve"> “Never will I leave you; never will I forsake you” (Hebrews 13:5).</w:t>
      </w:r>
    </w:p>
    <w:p w14:paraId="7CCD8E48" w14:textId="77777777" w:rsidR="00545F7A" w:rsidRPr="00545F7A" w:rsidRDefault="00545F7A" w:rsidP="00545F7A">
      <w:pPr>
        <w:spacing w:line="276" w:lineRule="auto"/>
        <w:rPr>
          <w:rFonts w:ascii="Calibri" w:hAnsi="Calibri"/>
        </w:rPr>
      </w:pPr>
    </w:p>
    <w:p w14:paraId="74D8618E" w14:textId="77777777" w:rsidR="00545F7A" w:rsidRPr="00545F7A" w:rsidRDefault="00545F7A" w:rsidP="00545F7A">
      <w:pPr>
        <w:spacing w:line="276" w:lineRule="auto"/>
        <w:rPr>
          <w:rFonts w:ascii="Calibri" w:hAnsi="Calibri"/>
        </w:rPr>
      </w:pPr>
      <w:r w:rsidRPr="00545F7A">
        <w:rPr>
          <w:rFonts w:ascii="Calibri" w:hAnsi="Calibri"/>
        </w:rPr>
        <w:t xml:space="preserve"> “Be strong in the power of his might” (Ephesians 6:10). </w:t>
      </w:r>
    </w:p>
    <w:p w14:paraId="2C23791A" w14:textId="77777777" w:rsidR="00545F7A" w:rsidRPr="00545F7A" w:rsidRDefault="00545F7A" w:rsidP="00545F7A">
      <w:pPr>
        <w:spacing w:line="276" w:lineRule="auto"/>
        <w:rPr>
          <w:rFonts w:ascii="Calibri" w:hAnsi="Calibri"/>
        </w:rPr>
      </w:pPr>
    </w:p>
    <w:p w14:paraId="67E99F4D" w14:textId="77777777" w:rsidR="00545F7A" w:rsidRPr="00545F7A" w:rsidRDefault="00545F7A" w:rsidP="00545F7A">
      <w:pPr>
        <w:spacing w:line="276" w:lineRule="auto"/>
        <w:rPr>
          <w:rFonts w:ascii="Calibri" w:hAnsi="Calibri"/>
        </w:rPr>
      </w:pPr>
      <w:r w:rsidRPr="00545F7A">
        <w:rPr>
          <w:rFonts w:ascii="Calibri" w:hAnsi="Calibri"/>
        </w:rPr>
        <w:t xml:space="preserve">“I can do all things through Christ who strengthens me” (Philippians 4:13). </w:t>
      </w:r>
    </w:p>
    <w:p w14:paraId="08914A68" w14:textId="77777777" w:rsidR="00545F7A" w:rsidRPr="00545F7A" w:rsidRDefault="00545F7A" w:rsidP="00545F7A">
      <w:pPr>
        <w:spacing w:line="276" w:lineRule="auto"/>
        <w:rPr>
          <w:rFonts w:ascii="Calibri" w:hAnsi="Calibri"/>
        </w:rPr>
      </w:pPr>
    </w:p>
    <w:p w14:paraId="48E02DCE" w14:textId="77777777" w:rsidR="00545F7A" w:rsidRPr="00545F7A" w:rsidRDefault="00545F7A" w:rsidP="00545F7A">
      <w:pPr>
        <w:spacing w:line="276" w:lineRule="auto"/>
        <w:rPr>
          <w:rFonts w:ascii="Calibri" w:hAnsi="Calibri"/>
        </w:rPr>
      </w:pPr>
      <w:r w:rsidRPr="00545F7A">
        <w:rPr>
          <w:rFonts w:ascii="Calibri" w:hAnsi="Calibri"/>
        </w:rPr>
        <w:t xml:space="preserve">Why? Because God is with us. This gives us perseverance. It helps us to keep fighting, to keep living, to keep dreaming, and to keep moving in faith and to keep expecting great things to happen in our lives. </w:t>
      </w:r>
    </w:p>
    <w:p w14:paraId="5B4A1040" w14:textId="77777777" w:rsidR="00545F7A" w:rsidRPr="00545F7A" w:rsidRDefault="00545F7A" w:rsidP="00545F7A">
      <w:pPr>
        <w:spacing w:line="276" w:lineRule="auto"/>
        <w:rPr>
          <w:rFonts w:ascii="Calibri" w:hAnsi="Calibri"/>
        </w:rPr>
      </w:pPr>
    </w:p>
    <w:p w14:paraId="435E4DFA" w14:textId="77777777" w:rsidR="00545F7A" w:rsidRPr="00545F7A" w:rsidRDefault="00545F7A" w:rsidP="00545F7A">
      <w:pPr>
        <w:spacing w:line="276" w:lineRule="auto"/>
        <w:rPr>
          <w:rFonts w:ascii="Calibri" w:hAnsi="Calibri"/>
        </w:rPr>
      </w:pPr>
      <w:r w:rsidRPr="00545F7A">
        <w:rPr>
          <w:rFonts w:ascii="Calibri" w:hAnsi="Calibri"/>
        </w:rPr>
        <w:t xml:space="preserve">I love to say this: Bonfires are bridges to breakthroughs in your life. Let me say it again. Bonfires are bridges to breakthroughs in your life. Sometimes that fire or that flood, in that situation God will develop some things in you that would not be developed otherwise. So the bonfire is a bridge to a breakthrough in your life. </w:t>
      </w:r>
    </w:p>
    <w:p w14:paraId="13E24AC9" w14:textId="77777777" w:rsidR="00545F7A" w:rsidRPr="00545F7A" w:rsidRDefault="00545F7A" w:rsidP="00545F7A">
      <w:pPr>
        <w:spacing w:line="276" w:lineRule="auto"/>
        <w:rPr>
          <w:rFonts w:ascii="Calibri" w:hAnsi="Calibri"/>
        </w:rPr>
      </w:pPr>
    </w:p>
    <w:p w14:paraId="6B5BC820" w14:textId="77777777" w:rsidR="00545F7A" w:rsidRPr="00545F7A" w:rsidRDefault="00545F7A" w:rsidP="00545F7A">
      <w:pPr>
        <w:spacing w:line="276" w:lineRule="auto"/>
        <w:rPr>
          <w:rFonts w:ascii="Calibri" w:hAnsi="Calibri"/>
        </w:rPr>
      </w:pPr>
      <w:r w:rsidRPr="00545F7A">
        <w:rPr>
          <w:rFonts w:ascii="Calibri" w:hAnsi="Calibri"/>
        </w:rPr>
        <w:t xml:space="preserve">What does this wave or this fire teach me about myself? What does it teach me about my purpose? What is God trying to say to me in and through this circumstance that I'm in? </w:t>
      </w:r>
    </w:p>
    <w:p w14:paraId="3B195BED" w14:textId="77777777" w:rsidR="00545F7A" w:rsidRPr="00545F7A" w:rsidRDefault="00545F7A" w:rsidP="00545F7A">
      <w:pPr>
        <w:spacing w:line="276" w:lineRule="auto"/>
        <w:rPr>
          <w:rFonts w:ascii="Calibri" w:hAnsi="Calibri"/>
        </w:rPr>
      </w:pPr>
    </w:p>
    <w:p w14:paraId="56E866F1" w14:textId="77777777" w:rsidR="00545F7A" w:rsidRPr="00545F7A" w:rsidRDefault="00545F7A" w:rsidP="00545F7A">
      <w:pPr>
        <w:spacing w:line="276" w:lineRule="auto"/>
        <w:rPr>
          <w:rFonts w:ascii="Calibri" w:hAnsi="Calibri"/>
        </w:rPr>
      </w:pPr>
      <w:r w:rsidRPr="00545F7A">
        <w:rPr>
          <w:rFonts w:ascii="Calibri" w:hAnsi="Calibri"/>
        </w:rPr>
        <w:t>The reason that I'm an encouraging pastor is because I've been through some things. I get it. Every week I'm sharing with you the word of God, but I'm also sharing with you the word of God along with some experiences that I've been through because I've seen some big flames. I've swam in some deep waters. Some of you know what I'm talking about. Have you ever read a Bible passage before and you’re like, “Hm, what does that mean?” Then all of a sudden, the floods start rising, and you're like, “Oh, that's what he meant. I got it. Thank you, Lord. That makes sense to me. I didn't get it before. It's clicking.”</w:t>
      </w:r>
    </w:p>
    <w:p w14:paraId="2CC20F35" w14:textId="77777777" w:rsidR="00545F7A" w:rsidRPr="00545F7A" w:rsidRDefault="00545F7A" w:rsidP="00545F7A">
      <w:pPr>
        <w:spacing w:line="276" w:lineRule="auto"/>
        <w:rPr>
          <w:rFonts w:ascii="Calibri" w:hAnsi="Calibri"/>
        </w:rPr>
      </w:pPr>
    </w:p>
    <w:p w14:paraId="2BCE2E0F" w14:textId="77777777" w:rsidR="00545F7A" w:rsidRPr="00545F7A" w:rsidRDefault="00545F7A" w:rsidP="00545F7A">
      <w:pPr>
        <w:spacing w:line="276" w:lineRule="auto"/>
        <w:rPr>
          <w:rFonts w:ascii="Calibri" w:hAnsi="Calibri"/>
        </w:rPr>
      </w:pPr>
      <w:r w:rsidRPr="00545F7A">
        <w:rPr>
          <w:rFonts w:ascii="Calibri" w:hAnsi="Calibri"/>
        </w:rPr>
        <w:t xml:space="preserve">Don't be afraid of the flames and the floods. That's part of the divine process of God to build faith in your life. </w:t>
      </w:r>
    </w:p>
    <w:p w14:paraId="1FC9CC12" w14:textId="77777777" w:rsidR="00545F7A" w:rsidRPr="00545F7A" w:rsidRDefault="00545F7A" w:rsidP="00545F7A">
      <w:pPr>
        <w:spacing w:line="276" w:lineRule="auto"/>
        <w:rPr>
          <w:rFonts w:ascii="Calibri" w:hAnsi="Calibri"/>
        </w:rPr>
      </w:pPr>
    </w:p>
    <w:p w14:paraId="1BA6811E" w14:textId="374785FE" w:rsidR="00545F7A" w:rsidRPr="00545F7A" w:rsidRDefault="00545F7A" w:rsidP="00545F7A">
      <w:pPr>
        <w:spacing w:line="276" w:lineRule="auto"/>
        <w:rPr>
          <w:rFonts w:ascii="Calibri" w:hAnsi="Calibri"/>
        </w:rPr>
      </w:pPr>
      <w:r w:rsidRPr="00545F7A">
        <w:rPr>
          <w:rFonts w:ascii="Calibri" w:hAnsi="Calibri"/>
        </w:rPr>
        <w:t xml:space="preserve">He says, “I'll be with you. Don't worry. I'll be there. I'm not leaving you alone.” In fact, for many of us, your misery will become your ministry. If you’ve been through a bankruptcy, guess what? You have a ministry. You have a ministry to people who are hurting financially. You get some things. You've been there. You swam in the deep waters. If you've been through a divorce, guess what? Your misery, your pain becomes your ministry. Don't run away from the pain. Don't be angry and hostile about the pain. That's just God's process of developing you and building you into the person that He desires for you to be. Your misery will become your ministry. It always works that way. </w:t>
      </w:r>
    </w:p>
    <w:p w14:paraId="5DB426AD" w14:textId="77777777" w:rsidR="00545F7A" w:rsidRPr="00545F7A" w:rsidRDefault="00545F7A" w:rsidP="00545F7A">
      <w:pPr>
        <w:spacing w:line="276" w:lineRule="auto"/>
        <w:rPr>
          <w:rFonts w:ascii="Calibri" w:hAnsi="Calibri"/>
        </w:rPr>
      </w:pPr>
    </w:p>
    <w:p w14:paraId="633C9F53" w14:textId="77777777" w:rsidR="00545F7A" w:rsidRPr="00545F7A" w:rsidRDefault="00545F7A" w:rsidP="00545F7A">
      <w:pPr>
        <w:spacing w:line="276" w:lineRule="auto"/>
        <w:rPr>
          <w:rFonts w:ascii="Calibri" w:hAnsi="Calibri"/>
        </w:rPr>
      </w:pPr>
      <w:r w:rsidRPr="00545F7A">
        <w:rPr>
          <w:rFonts w:ascii="Calibri" w:hAnsi="Calibri"/>
        </w:rPr>
        <w:t xml:space="preserve">I grew up loving to swim in the deep end of the swimming pool. I have a lot of concern today about the youth of our country. Everything is too safe. You go to the swimming pool today and everybody’s like, “What’s a party pool?” It's 18 inches deep. Everybody’s safe. I'm like, “Where's the deep end?” </w:t>
      </w:r>
    </w:p>
    <w:p w14:paraId="27B9233F" w14:textId="77777777" w:rsidR="00545F7A" w:rsidRPr="00545F7A" w:rsidRDefault="00545F7A" w:rsidP="00545F7A">
      <w:pPr>
        <w:spacing w:line="276" w:lineRule="auto"/>
        <w:rPr>
          <w:rFonts w:ascii="Calibri" w:hAnsi="Calibri"/>
        </w:rPr>
      </w:pPr>
    </w:p>
    <w:p w14:paraId="0489F78A" w14:textId="77777777" w:rsidR="00545F7A" w:rsidRPr="00545F7A" w:rsidRDefault="00545F7A" w:rsidP="00545F7A">
      <w:pPr>
        <w:spacing w:line="276" w:lineRule="auto"/>
        <w:rPr>
          <w:rFonts w:ascii="Calibri" w:hAnsi="Calibri"/>
        </w:rPr>
      </w:pPr>
      <w:r w:rsidRPr="00545F7A">
        <w:rPr>
          <w:rFonts w:ascii="Calibri" w:hAnsi="Calibri"/>
        </w:rPr>
        <w:t xml:space="preserve">Kids wear helmets while they ride bikes. I'm telling you, I would have gotten beaten up in my neighborhood if I was wearing a bike helmet. </w:t>
      </w:r>
    </w:p>
    <w:p w14:paraId="3BEA1FD5" w14:textId="77777777" w:rsidR="00545F7A" w:rsidRPr="00545F7A" w:rsidRDefault="00545F7A" w:rsidP="00545F7A">
      <w:pPr>
        <w:spacing w:line="276" w:lineRule="auto"/>
        <w:rPr>
          <w:rFonts w:ascii="Calibri" w:hAnsi="Calibri"/>
        </w:rPr>
      </w:pPr>
    </w:p>
    <w:p w14:paraId="1FD3F8C9" w14:textId="42C2FFDF" w:rsidR="00545F7A" w:rsidRPr="00545F7A" w:rsidRDefault="00545F7A" w:rsidP="00545F7A">
      <w:pPr>
        <w:spacing w:line="276" w:lineRule="auto"/>
        <w:rPr>
          <w:rFonts w:ascii="Calibri" w:hAnsi="Calibri"/>
        </w:rPr>
      </w:pPr>
      <w:r w:rsidRPr="00545F7A">
        <w:rPr>
          <w:rFonts w:ascii="Calibri" w:hAnsi="Calibri"/>
        </w:rPr>
        <w:t xml:space="preserve">Nets around trampolines. Everybody's like, “You have to be safe.” Some of the neighbors’ kids were not allowed to jump on our trampoline because we didn't have a net. When I grew up as a kid, if you jumped in the wrong place and ended up in the neighbor's yard, it sucks to be you. Get up and do it again. Come on, man. Everything's </w:t>
      </w:r>
      <w:r w:rsidR="00866E8B">
        <w:rPr>
          <w:rFonts w:ascii="Calibri" w:hAnsi="Calibri"/>
        </w:rPr>
        <w:t>too</w:t>
      </w:r>
      <w:r w:rsidRPr="00545F7A">
        <w:rPr>
          <w:rFonts w:ascii="Calibri" w:hAnsi="Calibri"/>
        </w:rPr>
        <w:t xml:space="preserve"> safe. </w:t>
      </w:r>
    </w:p>
    <w:p w14:paraId="21FBF8A9" w14:textId="77777777" w:rsidR="00545F7A" w:rsidRPr="00545F7A" w:rsidRDefault="00545F7A" w:rsidP="00545F7A">
      <w:pPr>
        <w:spacing w:line="276" w:lineRule="auto"/>
        <w:rPr>
          <w:rFonts w:ascii="Calibri" w:hAnsi="Calibri"/>
        </w:rPr>
      </w:pPr>
    </w:p>
    <w:p w14:paraId="5A7F235D" w14:textId="0D3ECEA0" w:rsidR="00545F7A" w:rsidRPr="00545F7A" w:rsidRDefault="00545F7A" w:rsidP="00545F7A">
      <w:pPr>
        <w:spacing w:line="276" w:lineRule="auto"/>
        <w:rPr>
          <w:rFonts w:ascii="Calibri" w:hAnsi="Calibri"/>
        </w:rPr>
      </w:pPr>
      <w:r w:rsidRPr="00545F7A">
        <w:rPr>
          <w:rFonts w:ascii="Calibri" w:hAnsi="Calibri"/>
        </w:rPr>
        <w:t xml:space="preserve">We used to have the high diving boards. I don't even know if some people even know what those are anymore. Do you guys know what a high dive is? I don't ever see them anymore. I'm not kidding. At youth camp we used to have a belly flop contest off the high dive. Now </w:t>
      </w:r>
      <w:proofErr w:type="spellStart"/>
      <w:r w:rsidRPr="00545F7A">
        <w:rPr>
          <w:rFonts w:ascii="Calibri" w:hAnsi="Calibri"/>
        </w:rPr>
        <w:t>that</w:t>
      </w:r>
      <w:r w:rsidR="00844CB5">
        <w:rPr>
          <w:rFonts w:ascii="Calibri" w:hAnsi="Calibri"/>
        </w:rPr>
        <w:t>s</w:t>
      </w:r>
      <w:proofErr w:type="spellEnd"/>
      <w:r w:rsidRPr="00545F7A">
        <w:rPr>
          <w:rFonts w:ascii="Calibri" w:hAnsi="Calibri"/>
        </w:rPr>
        <w:t xml:space="preserve"> a </w:t>
      </w:r>
      <w:r w:rsidRPr="00545F7A">
        <w:rPr>
          <w:rFonts w:ascii="Calibri" w:hAnsi="Calibri"/>
        </w:rPr>
        <w:lastRenderedPageBreak/>
        <w:t>lawsuit waiting to happen</w:t>
      </w:r>
      <w:r w:rsidR="00844CB5">
        <w:rPr>
          <w:rFonts w:ascii="Calibri" w:hAnsi="Calibri"/>
        </w:rPr>
        <w:t>.</w:t>
      </w:r>
      <w:r w:rsidRPr="00545F7A">
        <w:rPr>
          <w:rFonts w:ascii="Calibri" w:hAnsi="Calibri"/>
        </w:rPr>
        <w:t xml:space="preserve"> Back in the day, it was cool. I remember this one kid on my team. </w:t>
      </w:r>
      <w:r w:rsidR="008B2D56">
        <w:rPr>
          <w:rFonts w:ascii="Calibri" w:hAnsi="Calibri"/>
        </w:rPr>
        <w:t xml:space="preserve">He </w:t>
      </w:r>
      <w:r w:rsidRPr="00545F7A">
        <w:rPr>
          <w:rFonts w:ascii="Calibri" w:hAnsi="Calibri"/>
        </w:rPr>
        <w:t xml:space="preserve">wasn’t so </w:t>
      </w:r>
      <w:proofErr w:type="gramStart"/>
      <w:r w:rsidRPr="00545F7A">
        <w:rPr>
          <w:rFonts w:ascii="Calibri" w:hAnsi="Calibri"/>
        </w:rPr>
        <w:t>smart</w:t>
      </w:r>
      <w:proofErr w:type="gramEnd"/>
      <w:r w:rsidRPr="00545F7A">
        <w:rPr>
          <w:rFonts w:ascii="Calibri" w:hAnsi="Calibri"/>
        </w:rPr>
        <w:t xml:space="preserve"> and he decided to </w:t>
      </w:r>
      <w:r w:rsidR="00844CB5">
        <w:rPr>
          <w:rFonts w:ascii="Calibri" w:hAnsi="Calibri"/>
        </w:rPr>
        <w:t>flop from 32 feet</w:t>
      </w:r>
      <w:r w:rsidRPr="00545F7A">
        <w:rPr>
          <w:rFonts w:ascii="Calibri" w:hAnsi="Calibri"/>
        </w:rPr>
        <w:t xml:space="preserve">. I was like, “How was it?” He was like, “I can't feel my face.” Well, no doubt. Everybody celebrated. </w:t>
      </w:r>
      <w:r w:rsidR="00844CB5">
        <w:rPr>
          <w:rFonts w:ascii="Calibri" w:hAnsi="Calibri"/>
        </w:rPr>
        <w:t xml:space="preserve">He missed his belly because he flopped on his head. </w:t>
      </w:r>
      <w:proofErr w:type="gramStart"/>
      <w:r w:rsidRPr="00545F7A">
        <w:rPr>
          <w:rFonts w:ascii="Calibri" w:hAnsi="Calibri"/>
        </w:rPr>
        <w:t>That</w:t>
      </w:r>
      <w:proofErr w:type="gramEnd"/>
      <w:r w:rsidRPr="00545F7A">
        <w:rPr>
          <w:rFonts w:ascii="Calibri" w:hAnsi="Calibri"/>
        </w:rPr>
        <w:t xml:space="preserve"> was cool. </w:t>
      </w:r>
      <w:r w:rsidR="00844CB5">
        <w:rPr>
          <w:rFonts w:ascii="Calibri" w:hAnsi="Calibri"/>
        </w:rPr>
        <w:t>Everyone cheered.</w:t>
      </w:r>
    </w:p>
    <w:p w14:paraId="5A7C9AEC" w14:textId="77777777" w:rsidR="00545F7A" w:rsidRPr="00545F7A" w:rsidRDefault="00545F7A" w:rsidP="00545F7A">
      <w:pPr>
        <w:spacing w:line="276" w:lineRule="auto"/>
        <w:rPr>
          <w:rFonts w:ascii="Calibri" w:hAnsi="Calibri"/>
        </w:rPr>
      </w:pPr>
    </w:p>
    <w:p w14:paraId="79503E66" w14:textId="3DBD0D00" w:rsidR="00545F7A" w:rsidRPr="00545F7A" w:rsidRDefault="00545F7A" w:rsidP="00545F7A">
      <w:pPr>
        <w:spacing w:line="276" w:lineRule="auto"/>
        <w:rPr>
          <w:rFonts w:ascii="Calibri" w:hAnsi="Calibri"/>
        </w:rPr>
      </w:pPr>
      <w:r w:rsidRPr="00545F7A">
        <w:rPr>
          <w:rFonts w:ascii="Calibri" w:hAnsi="Calibri"/>
        </w:rPr>
        <w:t xml:space="preserve">Everything is so safe. Everybody's afraid of the deep water. </w:t>
      </w:r>
      <w:r w:rsidR="00844CB5">
        <w:rPr>
          <w:rFonts w:ascii="Calibri" w:hAnsi="Calibri"/>
        </w:rPr>
        <w:t>We traded our high dives for kiddie pools.</w:t>
      </w:r>
    </w:p>
    <w:p w14:paraId="1676DA20" w14:textId="77777777" w:rsidR="00545F7A" w:rsidRPr="00545F7A" w:rsidRDefault="00545F7A" w:rsidP="00545F7A">
      <w:pPr>
        <w:spacing w:line="276" w:lineRule="auto"/>
        <w:rPr>
          <w:rFonts w:ascii="Calibri" w:hAnsi="Calibri"/>
        </w:rPr>
      </w:pPr>
    </w:p>
    <w:p w14:paraId="689AB5E5" w14:textId="0EEBDDCD" w:rsidR="00545F7A" w:rsidRPr="00545F7A" w:rsidRDefault="00545F7A" w:rsidP="00545F7A">
      <w:pPr>
        <w:spacing w:line="276" w:lineRule="auto"/>
        <w:rPr>
          <w:rFonts w:ascii="Calibri" w:hAnsi="Calibri"/>
        </w:rPr>
      </w:pPr>
      <w:r w:rsidRPr="00545F7A">
        <w:rPr>
          <w:rFonts w:ascii="Calibri" w:hAnsi="Calibri"/>
          <w:i/>
          <w:iCs/>
        </w:rPr>
        <w:t xml:space="preserve">[Pastor reveals kiddie pool on the floor.] </w:t>
      </w:r>
      <w:r w:rsidRPr="00545F7A">
        <w:rPr>
          <w:rFonts w:ascii="Calibri" w:hAnsi="Calibri"/>
        </w:rPr>
        <w:t xml:space="preserve">We used to have one of these when my kids were small. Kiddie pools are </w:t>
      </w:r>
      <w:proofErr w:type="gramStart"/>
      <w:r w:rsidRPr="00545F7A">
        <w:rPr>
          <w:rFonts w:ascii="Calibri" w:hAnsi="Calibri"/>
        </w:rPr>
        <w:t>really fun</w:t>
      </w:r>
      <w:proofErr w:type="gramEnd"/>
      <w:r w:rsidRPr="00545F7A">
        <w:rPr>
          <w:rFonts w:ascii="Calibri" w:hAnsi="Calibri"/>
        </w:rPr>
        <w:t xml:space="preserve">. Kiddie pools are great because you can put a little water in there, and you can put a little toddler or a little preschool in there, and they can </w:t>
      </w:r>
      <w:proofErr w:type="gramStart"/>
      <w:r w:rsidRPr="00545F7A">
        <w:rPr>
          <w:rFonts w:ascii="Calibri" w:hAnsi="Calibri"/>
        </w:rPr>
        <w:t>play</w:t>
      </w:r>
      <w:proofErr w:type="gramEnd"/>
      <w:r w:rsidRPr="00545F7A">
        <w:rPr>
          <w:rFonts w:ascii="Calibri" w:hAnsi="Calibri"/>
        </w:rPr>
        <w:t xml:space="preserve"> and they can have a good time</w:t>
      </w:r>
      <w:r w:rsidR="00844CB5">
        <w:rPr>
          <w:rFonts w:ascii="Calibri" w:hAnsi="Calibri"/>
        </w:rPr>
        <w:t xml:space="preserve"> without drowning.</w:t>
      </w:r>
    </w:p>
    <w:p w14:paraId="1240FBD8" w14:textId="77777777" w:rsidR="00545F7A" w:rsidRPr="00545F7A" w:rsidRDefault="00545F7A" w:rsidP="00545F7A">
      <w:pPr>
        <w:spacing w:line="276" w:lineRule="auto"/>
        <w:rPr>
          <w:rFonts w:ascii="Calibri" w:hAnsi="Calibri"/>
        </w:rPr>
      </w:pPr>
    </w:p>
    <w:p w14:paraId="620A454A" w14:textId="77777777" w:rsidR="00545F7A" w:rsidRPr="00545F7A" w:rsidRDefault="00545F7A" w:rsidP="00545F7A">
      <w:pPr>
        <w:spacing w:line="276" w:lineRule="auto"/>
        <w:rPr>
          <w:rFonts w:ascii="Calibri" w:hAnsi="Calibri"/>
        </w:rPr>
      </w:pPr>
      <w:r w:rsidRPr="00545F7A">
        <w:rPr>
          <w:rFonts w:ascii="Calibri" w:hAnsi="Calibri"/>
        </w:rPr>
        <w:t xml:space="preserve">How weird would it be, though, if you came over to my house this summer and you said, “Hey, where's Pastor Ryan?” and somebody said, “Oh, he’s in the backyard. He's in the kiddie pool.” What if I was chilling in the backyard like this? </w:t>
      </w:r>
      <w:r w:rsidRPr="00545F7A">
        <w:rPr>
          <w:rFonts w:ascii="Calibri" w:hAnsi="Calibri"/>
          <w:i/>
          <w:iCs/>
        </w:rPr>
        <w:t xml:space="preserve">[Pastor lays on his side in the kiddie pool with his legs dangling over.] </w:t>
      </w:r>
      <w:r w:rsidRPr="00545F7A">
        <w:rPr>
          <w:rFonts w:ascii="Calibri" w:hAnsi="Calibri"/>
        </w:rPr>
        <w:t xml:space="preserve">“Can somebody bring me a lemonade?” Having a great time splashing around a little bit in the kiddie pool. Soaking up some rays, wearing some shades. Enjoying that Colorado living in the kiddie pool. You would think, “That's a little odd.” You would think it was odd if I said, “Here, pull up another kiddie pool and sit here. Let’s converse as we enjoy the rays and as we enjoy some swimming.” It would be a little strange. </w:t>
      </w:r>
    </w:p>
    <w:p w14:paraId="3F110E16" w14:textId="77777777" w:rsidR="00545F7A" w:rsidRPr="00545F7A" w:rsidRDefault="00545F7A" w:rsidP="00545F7A">
      <w:pPr>
        <w:spacing w:line="276" w:lineRule="auto"/>
        <w:rPr>
          <w:rFonts w:ascii="Calibri" w:hAnsi="Calibri"/>
        </w:rPr>
      </w:pPr>
    </w:p>
    <w:p w14:paraId="0C56328B" w14:textId="143BAAC2" w:rsidR="00545F7A" w:rsidRPr="00545F7A" w:rsidRDefault="00545F7A" w:rsidP="00545F7A">
      <w:pPr>
        <w:spacing w:line="276" w:lineRule="auto"/>
        <w:rPr>
          <w:rFonts w:ascii="Calibri" w:hAnsi="Calibri"/>
        </w:rPr>
      </w:pPr>
      <w:r w:rsidRPr="00545F7A">
        <w:rPr>
          <w:rFonts w:ascii="Calibri" w:hAnsi="Calibri"/>
        </w:rPr>
        <w:t>When it comes to faith, a lot of people are sitting in the kiddie pool.</w:t>
      </w:r>
      <w:r w:rsidRPr="00545F7A">
        <w:rPr>
          <w:rFonts w:ascii="Calibri" w:hAnsi="Calibri"/>
          <w:i/>
          <w:iCs/>
        </w:rPr>
        <w:t xml:space="preserve"> [Pastor sits up in kiddie pool.]</w:t>
      </w:r>
      <w:r w:rsidRPr="00545F7A">
        <w:rPr>
          <w:rFonts w:ascii="Calibri" w:hAnsi="Calibri"/>
        </w:rPr>
        <w:t xml:space="preserve"> A lot of times we like it when the water is 18 inches deep. </w:t>
      </w:r>
      <w:r w:rsidRPr="00545F7A">
        <w:rPr>
          <w:rFonts w:ascii="Calibri" w:hAnsi="Calibri"/>
          <w:i/>
          <w:iCs/>
        </w:rPr>
        <w:t xml:space="preserve">[Pastor stands up to get out of kiddie pool.] </w:t>
      </w:r>
      <w:r w:rsidRPr="00545F7A">
        <w:rPr>
          <w:rFonts w:ascii="Calibri" w:hAnsi="Calibri"/>
        </w:rPr>
        <w:t xml:space="preserve">We feel like we're really growing. “Man, I really got great faith, I put my toe in the kiddie pool.” </w:t>
      </w:r>
      <w:r w:rsidRPr="00545F7A">
        <w:rPr>
          <w:rFonts w:ascii="Calibri" w:hAnsi="Calibri"/>
          <w:i/>
          <w:iCs/>
        </w:rPr>
        <w:t>[Pastor touches foot in kiddie pool and quickly withdraws it.]</w:t>
      </w:r>
      <w:r w:rsidRPr="00545F7A">
        <w:rPr>
          <w:rFonts w:ascii="Calibri" w:hAnsi="Calibri"/>
        </w:rPr>
        <w:t xml:space="preserve"> </w:t>
      </w:r>
    </w:p>
    <w:p w14:paraId="61DDBC16" w14:textId="77777777" w:rsidR="00545F7A" w:rsidRPr="00545F7A" w:rsidRDefault="00545F7A" w:rsidP="00545F7A">
      <w:pPr>
        <w:spacing w:line="276" w:lineRule="auto"/>
        <w:rPr>
          <w:rFonts w:ascii="Calibri" w:hAnsi="Calibri"/>
        </w:rPr>
      </w:pPr>
    </w:p>
    <w:p w14:paraId="12857DAC" w14:textId="77777777" w:rsidR="00545F7A" w:rsidRPr="00545F7A" w:rsidRDefault="00545F7A" w:rsidP="00545F7A">
      <w:pPr>
        <w:spacing w:line="276" w:lineRule="auto"/>
        <w:rPr>
          <w:rFonts w:ascii="Calibri" w:hAnsi="Calibri"/>
        </w:rPr>
      </w:pPr>
      <w:r w:rsidRPr="00545F7A">
        <w:rPr>
          <w:rFonts w:ascii="Calibri" w:hAnsi="Calibri"/>
        </w:rPr>
        <w:t>Isaiah, the prophet says, “When the water is rising, when you're in the deep end, when the struggle is real, when life is hard, I will be with you.” Your faith is not forged in the kiddie pool. Your faith is forged in the deep end. We need to stop praying, “God just get me out of this situation.” We need to be praying, “God, what do you want to teach me? What do you want to do in my life in the deep end?” The greatest rescues are performed in the deepest waters. We need to be asking God, “God, what do you what do you want to do in my life?”</w:t>
      </w:r>
    </w:p>
    <w:p w14:paraId="2632F59F" w14:textId="77777777" w:rsidR="00545F7A" w:rsidRPr="00545F7A" w:rsidRDefault="00545F7A" w:rsidP="00545F7A">
      <w:pPr>
        <w:spacing w:line="276" w:lineRule="auto"/>
        <w:rPr>
          <w:rFonts w:ascii="Calibri" w:hAnsi="Calibri"/>
        </w:rPr>
      </w:pPr>
    </w:p>
    <w:p w14:paraId="0C0588D7" w14:textId="77777777" w:rsidR="00545F7A" w:rsidRPr="00545F7A" w:rsidRDefault="00545F7A" w:rsidP="00545F7A">
      <w:pPr>
        <w:spacing w:line="276" w:lineRule="auto"/>
        <w:rPr>
          <w:rFonts w:ascii="Calibri" w:hAnsi="Calibri"/>
        </w:rPr>
      </w:pPr>
      <w:r w:rsidRPr="00545F7A">
        <w:rPr>
          <w:rFonts w:ascii="Calibri" w:hAnsi="Calibri"/>
        </w:rPr>
        <w:t xml:space="preserve">You're not weird because you're going through stuff. That's just part of God's process of bringing you along. The flames that you're facing doesn't make you a bad person. That just means God's doing something different in your life. You're going through a season of it. </w:t>
      </w:r>
    </w:p>
    <w:p w14:paraId="4B5F5CCC" w14:textId="77777777" w:rsidR="00545F7A" w:rsidRPr="00545F7A" w:rsidRDefault="00545F7A" w:rsidP="00545F7A">
      <w:pPr>
        <w:spacing w:line="276" w:lineRule="auto"/>
        <w:rPr>
          <w:rFonts w:ascii="Calibri" w:hAnsi="Calibri"/>
        </w:rPr>
      </w:pPr>
    </w:p>
    <w:p w14:paraId="2477DCE5" w14:textId="77777777" w:rsidR="00545F7A" w:rsidRPr="00545F7A" w:rsidRDefault="00545F7A" w:rsidP="00545F7A">
      <w:pPr>
        <w:spacing w:line="276" w:lineRule="auto"/>
        <w:rPr>
          <w:rFonts w:ascii="Calibri" w:hAnsi="Calibri"/>
        </w:rPr>
      </w:pPr>
      <w:r w:rsidRPr="00545F7A">
        <w:rPr>
          <w:rFonts w:ascii="Calibri" w:hAnsi="Calibri"/>
        </w:rPr>
        <w:t xml:space="preserve">Life is about seasons. Sometimes there's hard seasons. Sometimes there's easy seasons. Sometimes there's seasons that are kind of in the middle. Life is about seasons. </w:t>
      </w:r>
    </w:p>
    <w:p w14:paraId="25620E6A" w14:textId="77777777" w:rsidR="00545F7A" w:rsidRPr="00545F7A" w:rsidRDefault="00545F7A" w:rsidP="00545F7A">
      <w:pPr>
        <w:spacing w:line="276" w:lineRule="auto"/>
        <w:rPr>
          <w:rFonts w:ascii="Calibri" w:hAnsi="Calibri"/>
        </w:rPr>
      </w:pPr>
    </w:p>
    <w:p w14:paraId="3DCFCE73" w14:textId="77777777" w:rsidR="00545F7A" w:rsidRPr="00545F7A" w:rsidRDefault="00545F7A" w:rsidP="00545F7A">
      <w:pPr>
        <w:spacing w:line="276" w:lineRule="auto"/>
        <w:rPr>
          <w:rFonts w:ascii="Calibri" w:hAnsi="Calibri"/>
        </w:rPr>
      </w:pPr>
      <w:r w:rsidRPr="00545F7A">
        <w:rPr>
          <w:rFonts w:ascii="Calibri" w:hAnsi="Calibri"/>
        </w:rPr>
        <w:t xml:space="preserve">But when the flames are intense, and when the water is deep, we have to dig down deep in our soul, in our spirit, and be reminded that God is with me and God cares for me. I'm not abandoned. I'm not alone. God is with me. </w:t>
      </w:r>
    </w:p>
    <w:p w14:paraId="682FF8BA" w14:textId="77777777" w:rsidR="00545F7A" w:rsidRPr="00545F7A" w:rsidRDefault="00545F7A" w:rsidP="00545F7A">
      <w:pPr>
        <w:spacing w:line="276" w:lineRule="auto"/>
        <w:rPr>
          <w:rFonts w:ascii="Calibri" w:hAnsi="Calibri"/>
        </w:rPr>
      </w:pPr>
    </w:p>
    <w:p w14:paraId="1365E771" w14:textId="77777777" w:rsidR="00545F7A" w:rsidRPr="00545F7A" w:rsidRDefault="00545F7A" w:rsidP="00545F7A">
      <w:pPr>
        <w:spacing w:line="276" w:lineRule="auto"/>
        <w:rPr>
          <w:rFonts w:ascii="Calibri" w:hAnsi="Calibri"/>
          <w:i/>
          <w:iCs/>
        </w:rPr>
      </w:pPr>
      <w:r w:rsidRPr="00545F7A">
        <w:rPr>
          <w:rFonts w:ascii="Calibri" w:hAnsi="Calibri"/>
        </w:rPr>
        <w:t xml:space="preserve">If you feel like a hot mess today, you got two great promises from God. God really cares and God is always there. He really is. When those are the mantras of our life, it gives us the courage, the faith, and the vitality to keep swimming, to keep fighting, and to keep going. </w:t>
      </w:r>
    </w:p>
    <w:p w14:paraId="476C94CB" w14:textId="77777777" w:rsidR="00545F7A" w:rsidRPr="00545F7A" w:rsidRDefault="00545F7A" w:rsidP="00545F7A">
      <w:pPr>
        <w:spacing w:line="276" w:lineRule="auto"/>
        <w:rPr>
          <w:rFonts w:ascii="Calibri" w:hAnsi="Calibri"/>
        </w:rPr>
      </w:pPr>
    </w:p>
    <w:p w14:paraId="11F37644" w14:textId="6F9C33D1" w:rsidR="00545F7A" w:rsidRPr="00545F7A" w:rsidRDefault="00545F7A" w:rsidP="00545F7A">
      <w:pPr>
        <w:spacing w:line="276" w:lineRule="auto"/>
        <w:rPr>
          <w:rFonts w:ascii="Calibri" w:hAnsi="Calibri"/>
          <w:sz w:val="28"/>
          <w:szCs w:val="28"/>
        </w:rPr>
      </w:pPr>
      <w:r w:rsidRPr="00545F7A">
        <w:rPr>
          <w:rFonts w:ascii="Calibri" w:hAnsi="Calibri"/>
        </w:rPr>
        <w:br w:type="page"/>
      </w:r>
      <w:r w:rsidRPr="00545F7A">
        <w:rPr>
          <w:rFonts w:ascii="Calibri" w:hAnsi="Calibri"/>
          <w:b/>
          <w:bCs/>
          <w:sz w:val="28"/>
          <w:szCs w:val="28"/>
          <w:u w:val="single"/>
        </w:rPr>
        <w:lastRenderedPageBreak/>
        <w:t>OUTLINE</w:t>
      </w:r>
    </w:p>
    <w:p w14:paraId="440CDAE8" w14:textId="77777777" w:rsidR="00545F7A" w:rsidRPr="00545F7A" w:rsidRDefault="00545F7A" w:rsidP="00545F7A">
      <w:pPr>
        <w:spacing w:line="276" w:lineRule="auto"/>
        <w:rPr>
          <w:rFonts w:ascii="Calibri" w:hAnsi="Calibri"/>
        </w:rPr>
      </w:pPr>
    </w:p>
    <w:p w14:paraId="3C36C5B5" w14:textId="77777777" w:rsidR="00545F7A" w:rsidRPr="00545F7A" w:rsidRDefault="00545F7A" w:rsidP="00545F7A">
      <w:pPr>
        <w:spacing w:line="276" w:lineRule="auto"/>
        <w:rPr>
          <w:rFonts w:ascii="Calibri" w:hAnsi="Calibri"/>
        </w:rPr>
      </w:pPr>
      <w:r w:rsidRPr="00545F7A">
        <w:rPr>
          <w:rFonts w:ascii="Calibri" w:hAnsi="Calibri"/>
        </w:rPr>
        <w:t>Now this is what the Lord says— the one who created you, Jacob, and the one who formed you, Israel</w:t>
      </w:r>
      <w:proofErr w:type="gramStart"/>
      <w:r w:rsidRPr="00545F7A">
        <w:rPr>
          <w:rFonts w:ascii="Calibri" w:hAnsi="Calibri"/>
        </w:rPr>
        <w:t>—“</w:t>
      </w:r>
      <w:proofErr w:type="gramEnd"/>
      <w:r w:rsidRPr="00545F7A">
        <w:rPr>
          <w:rFonts w:ascii="Calibri" w:hAnsi="Calibri"/>
        </w:rPr>
        <w:t>Do not fear, for I have redeemed you; I have called you by your name; you are mine. 2 When you pass through the waters, I will be with you, and the rivers will not overwhelm you. When you walk through the fire, you will not be scorched, and the flame will not burn you. Isaiah 43:1-2 (CSB)</w:t>
      </w:r>
    </w:p>
    <w:p w14:paraId="1C4B78EA" w14:textId="77777777" w:rsidR="00545F7A" w:rsidRPr="00545F7A" w:rsidRDefault="00545F7A" w:rsidP="00545F7A">
      <w:pPr>
        <w:spacing w:line="276" w:lineRule="auto"/>
        <w:rPr>
          <w:rFonts w:ascii="Calibri" w:hAnsi="Calibri"/>
        </w:rPr>
      </w:pPr>
    </w:p>
    <w:p w14:paraId="166A596A" w14:textId="50129297" w:rsidR="00545F7A" w:rsidRPr="00545F7A" w:rsidRDefault="00545F7A" w:rsidP="00545F7A">
      <w:pPr>
        <w:spacing w:line="276" w:lineRule="auto"/>
        <w:rPr>
          <w:rFonts w:ascii="Calibri" w:hAnsi="Calibri"/>
          <w:b/>
          <w:bCs/>
        </w:rPr>
      </w:pPr>
      <w:r w:rsidRPr="00545F7A">
        <w:rPr>
          <w:rFonts w:ascii="Calibri" w:hAnsi="Calibri"/>
          <w:b/>
          <w:bCs/>
        </w:rPr>
        <w:t>1. GOD CARES FOR YOU</w:t>
      </w:r>
      <w:r w:rsidR="00866E8B">
        <w:rPr>
          <w:rFonts w:ascii="Calibri" w:hAnsi="Calibri"/>
          <w:b/>
          <w:bCs/>
        </w:rPr>
        <w:t>.</w:t>
      </w:r>
    </w:p>
    <w:p w14:paraId="08F4F806" w14:textId="77777777" w:rsidR="00545F7A" w:rsidRPr="00545F7A" w:rsidRDefault="00545F7A" w:rsidP="00545F7A">
      <w:pPr>
        <w:spacing w:line="276" w:lineRule="auto"/>
        <w:rPr>
          <w:rFonts w:ascii="Calibri" w:hAnsi="Calibri"/>
        </w:rPr>
      </w:pPr>
    </w:p>
    <w:p w14:paraId="38DBC0B7" w14:textId="77777777" w:rsidR="00545F7A" w:rsidRPr="00545F7A" w:rsidRDefault="00545F7A" w:rsidP="00545F7A">
      <w:pPr>
        <w:spacing w:line="276" w:lineRule="auto"/>
        <w:rPr>
          <w:rFonts w:ascii="Calibri" w:hAnsi="Calibri"/>
        </w:rPr>
      </w:pPr>
      <w:r w:rsidRPr="00545F7A">
        <w:rPr>
          <w:rFonts w:ascii="Calibri" w:hAnsi="Calibri"/>
        </w:rPr>
        <w:t>Now this is what the Lord says— the one who created you, Jacob, and the one who formed you, Israel</w:t>
      </w:r>
      <w:proofErr w:type="gramStart"/>
      <w:r w:rsidRPr="00545F7A">
        <w:rPr>
          <w:rFonts w:ascii="Calibri" w:hAnsi="Calibri"/>
        </w:rPr>
        <w:t>—“</w:t>
      </w:r>
      <w:proofErr w:type="gramEnd"/>
      <w:r w:rsidRPr="00545F7A">
        <w:rPr>
          <w:rFonts w:ascii="Calibri" w:hAnsi="Calibri"/>
        </w:rPr>
        <w:t>Do not fear, for I have redeemed you; I have called you by your name; you are mine.” Isaiah 43:1 (CSB)</w:t>
      </w:r>
    </w:p>
    <w:p w14:paraId="617D11B5" w14:textId="77777777" w:rsidR="00545F7A" w:rsidRPr="00545F7A" w:rsidRDefault="00545F7A" w:rsidP="00545F7A">
      <w:pPr>
        <w:spacing w:line="276" w:lineRule="auto"/>
        <w:rPr>
          <w:rFonts w:ascii="Calibri" w:hAnsi="Calibri"/>
        </w:rPr>
      </w:pPr>
    </w:p>
    <w:p w14:paraId="161D35CE" w14:textId="738E9AF2" w:rsidR="00545F7A" w:rsidRPr="00545F7A" w:rsidRDefault="00545F7A" w:rsidP="00545F7A">
      <w:pPr>
        <w:spacing w:line="276" w:lineRule="auto"/>
        <w:rPr>
          <w:rFonts w:ascii="Calibri" w:hAnsi="Calibri"/>
          <w:b/>
          <w:bCs/>
        </w:rPr>
      </w:pPr>
      <w:r w:rsidRPr="00545F7A">
        <w:rPr>
          <w:rFonts w:ascii="Calibri" w:hAnsi="Calibri"/>
          <w:b/>
          <w:bCs/>
        </w:rPr>
        <w:t>2. GOD IS WITH YOU</w:t>
      </w:r>
      <w:r w:rsidR="00866E8B">
        <w:rPr>
          <w:rFonts w:ascii="Calibri" w:hAnsi="Calibri"/>
          <w:b/>
          <w:bCs/>
        </w:rPr>
        <w:t>.</w:t>
      </w:r>
    </w:p>
    <w:p w14:paraId="79A5ECA2" w14:textId="77777777" w:rsidR="00545F7A" w:rsidRPr="00545F7A" w:rsidRDefault="00545F7A" w:rsidP="00545F7A">
      <w:pPr>
        <w:spacing w:line="276" w:lineRule="auto"/>
        <w:rPr>
          <w:rFonts w:ascii="Calibri" w:hAnsi="Calibri"/>
        </w:rPr>
      </w:pPr>
    </w:p>
    <w:p w14:paraId="6D740A05" w14:textId="77777777" w:rsidR="00545F7A" w:rsidRPr="00545F7A" w:rsidRDefault="00545F7A" w:rsidP="00545F7A">
      <w:pPr>
        <w:spacing w:line="276" w:lineRule="auto"/>
        <w:rPr>
          <w:rFonts w:ascii="Calibri" w:hAnsi="Calibri"/>
        </w:rPr>
      </w:pPr>
      <w:r w:rsidRPr="00545F7A">
        <w:rPr>
          <w:rFonts w:ascii="Calibri" w:hAnsi="Calibri"/>
        </w:rPr>
        <w:t>When you pass through the waters, I will be with you, and the rivers will not overwhelm you. When you walk through the fire, you will not be scorched, and the flame will not burn you. Isaiah 43:2 (CSB)</w:t>
      </w:r>
    </w:p>
    <w:p w14:paraId="17B155BC" w14:textId="77777777" w:rsidR="00545F7A" w:rsidRPr="00545F7A" w:rsidRDefault="00545F7A" w:rsidP="00545F7A">
      <w:pPr>
        <w:spacing w:line="276" w:lineRule="auto"/>
        <w:rPr>
          <w:rFonts w:ascii="Calibri" w:hAnsi="Calibri"/>
        </w:rPr>
      </w:pPr>
    </w:p>
    <w:p w14:paraId="0932C0C7" w14:textId="77777777" w:rsidR="00545F7A" w:rsidRPr="00545F7A" w:rsidRDefault="00545F7A" w:rsidP="00545F7A">
      <w:pPr>
        <w:spacing w:line="276" w:lineRule="auto"/>
        <w:rPr>
          <w:rFonts w:ascii="Calibri" w:hAnsi="Calibri"/>
        </w:rPr>
      </w:pPr>
      <w:r w:rsidRPr="00545F7A">
        <w:rPr>
          <w:rFonts w:ascii="Calibri" w:hAnsi="Calibri"/>
        </w:rPr>
        <w:t>Keep your lives free from the love of money and be content with what you have, because God has said, “Never will I leave you; never will I forsake you.” Hebrews 13:5 (NIV)</w:t>
      </w:r>
    </w:p>
    <w:p w14:paraId="12E548F9" w14:textId="36D2920E" w:rsidR="009D7446" w:rsidRPr="000537E7" w:rsidRDefault="009D7446" w:rsidP="009E4AB7">
      <w:pPr>
        <w:spacing w:line="276" w:lineRule="auto"/>
        <w:rPr>
          <w:rFonts w:ascii="Calibri" w:hAnsi="Calibri"/>
        </w:rPr>
      </w:pPr>
    </w:p>
    <w:sectPr w:rsidR="009D7446" w:rsidRPr="000537E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6EB61" w14:textId="77777777" w:rsidR="002635EF" w:rsidRDefault="002635EF">
      <w:r>
        <w:separator/>
      </w:r>
    </w:p>
  </w:endnote>
  <w:endnote w:type="continuationSeparator" w:id="0">
    <w:p w14:paraId="5CBCAC4D" w14:textId="77777777" w:rsidR="002635EF" w:rsidRDefault="002635EF">
      <w:r>
        <w:continuationSeparator/>
      </w:r>
    </w:p>
  </w:endnote>
  <w:endnote w:type="continuationNotice" w:id="1">
    <w:p w14:paraId="04E3D1AE" w14:textId="77777777" w:rsidR="002635EF" w:rsidRDefault="002635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46FE9" w14:textId="77777777" w:rsidR="00E518DE" w:rsidRDefault="00E51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5A66F4E7" w:rsidR="000D064C" w:rsidRPr="00E001F4" w:rsidRDefault="005E7A87" w:rsidP="00E001F4">
    <w:pPr>
      <w:pStyle w:val="Footer"/>
      <w:jc w:val="right"/>
      <w:rPr>
        <w:rFonts w:ascii="Calibri" w:hAnsi="Calibri"/>
      </w:rPr>
    </w:pPr>
    <w:r>
      <w:tab/>
    </w:r>
    <w:r w:rsidR="00545F7A">
      <w:rPr>
        <w:rFonts w:ascii="Calibri" w:hAnsi="Calibri"/>
        <w:b/>
        <w:bCs/>
      </w:rPr>
      <w:t>Hot Mess Moms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62F7F" w14:textId="77777777" w:rsidR="00E518DE" w:rsidRDefault="00E51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6BF40" w14:textId="77777777" w:rsidR="002635EF" w:rsidRDefault="002635EF">
      <w:r>
        <w:separator/>
      </w:r>
    </w:p>
  </w:footnote>
  <w:footnote w:type="continuationSeparator" w:id="0">
    <w:p w14:paraId="1528123B" w14:textId="77777777" w:rsidR="002635EF" w:rsidRDefault="002635EF">
      <w:r>
        <w:continuationSeparator/>
      </w:r>
    </w:p>
  </w:footnote>
  <w:footnote w:type="continuationNotice" w:id="1">
    <w:p w14:paraId="45F9AC66" w14:textId="77777777" w:rsidR="002635EF" w:rsidRDefault="002635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E99688C"/>
    <w:multiLevelType w:val="hybridMultilevel"/>
    <w:tmpl w:val="45D09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E436E"/>
    <w:multiLevelType w:val="hybridMultilevel"/>
    <w:tmpl w:val="0F162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2020C7"/>
    <w:multiLevelType w:val="hybridMultilevel"/>
    <w:tmpl w:val="A71EA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2644C8"/>
    <w:multiLevelType w:val="hybridMultilevel"/>
    <w:tmpl w:val="FEE09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 w:numId="10" w16cid:durableId="2100903705">
    <w:abstractNumId w:val="12"/>
  </w:num>
  <w:num w:numId="11" w16cid:durableId="1625191766">
    <w:abstractNumId w:val="9"/>
  </w:num>
  <w:num w:numId="12" w16cid:durableId="720789945">
    <w:abstractNumId w:val="11"/>
  </w:num>
  <w:num w:numId="13" w16cid:durableId="15569668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537E7"/>
    <w:rsid w:val="00055A30"/>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635EF"/>
    <w:rsid w:val="00274BB9"/>
    <w:rsid w:val="0028034F"/>
    <w:rsid w:val="00285843"/>
    <w:rsid w:val="00290511"/>
    <w:rsid w:val="00294D6A"/>
    <w:rsid w:val="002A27F0"/>
    <w:rsid w:val="002A4B63"/>
    <w:rsid w:val="002B7D3B"/>
    <w:rsid w:val="002B7DA4"/>
    <w:rsid w:val="002D3E02"/>
    <w:rsid w:val="002D6FF3"/>
    <w:rsid w:val="002E1AD4"/>
    <w:rsid w:val="002F3A62"/>
    <w:rsid w:val="002F6231"/>
    <w:rsid w:val="00313F0F"/>
    <w:rsid w:val="00327235"/>
    <w:rsid w:val="003351DD"/>
    <w:rsid w:val="003360D2"/>
    <w:rsid w:val="0034188B"/>
    <w:rsid w:val="00346C31"/>
    <w:rsid w:val="003749C4"/>
    <w:rsid w:val="00386B56"/>
    <w:rsid w:val="00392DA9"/>
    <w:rsid w:val="00394E73"/>
    <w:rsid w:val="00397EA2"/>
    <w:rsid w:val="003B4BBB"/>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816A2"/>
    <w:rsid w:val="004974ED"/>
    <w:rsid w:val="004A349B"/>
    <w:rsid w:val="004A73C5"/>
    <w:rsid w:val="004B25B5"/>
    <w:rsid w:val="004C3050"/>
    <w:rsid w:val="004C5E5A"/>
    <w:rsid w:val="004D1C32"/>
    <w:rsid w:val="004E7372"/>
    <w:rsid w:val="00504A84"/>
    <w:rsid w:val="005135BB"/>
    <w:rsid w:val="00514E43"/>
    <w:rsid w:val="005250E7"/>
    <w:rsid w:val="00545F7A"/>
    <w:rsid w:val="00550E20"/>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32280"/>
    <w:rsid w:val="006652C7"/>
    <w:rsid w:val="006666D7"/>
    <w:rsid w:val="00675749"/>
    <w:rsid w:val="00676E96"/>
    <w:rsid w:val="006A24A7"/>
    <w:rsid w:val="006A412D"/>
    <w:rsid w:val="006A6FCB"/>
    <w:rsid w:val="006B7862"/>
    <w:rsid w:val="006C4559"/>
    <w:rsid w:val="006D24DF"/>
    <w:rsid w:val="006D3136"/>
    <w:rsid w:val="006D3F80"/>
    <w:rsid w:val="006D5364"/>
    <w:rsid w:val="006E4F39"/>
    <w:rsid w:val="006E77E6"/>
    <w:rsid w:val="00702914"/>
    <w:rsid w:val="007630E7"/>
    <w:rsid w:val="00783F1D"/>
    <w:rsid w:val="00791189"/>
    <w:rsid w:val="007960BA"/>
    <w:rsid w:val="00797E81"/>
    <w:rsid w:val="007A6325"/>
    <w:rsid w:val="007C5C95"/>
    <w:rsid w:val="007E1319"/>
    <w:rsid w:val="007E2C82"/>
    <w:rsid w:val="007F5E3F"/>
    <w:rsid w:val="008073BF"/>
    <w:rsid w:val="008356BD"/>
    <w:rsid w:val="0084063F"/>
    <w:rsid w:val="00844CB5"/>
    <w:rsid w:val="00863165"/>
    <w:rsid w:val="00866B7A"/>
    <w:rsid w:val="00866E8B"/>
    <w:rsid w:val="00870C4A"/>
    <w:rsid w:val="00872B1A"/>
    <w:rsid w:val="00890144"/>
    <w:rsid w:val="00894E92"/>
    <w:rsid w:val="00895E2E"/>
    <w:rsid w:val="008A0B18"/>
    <w:rsid w:val="008B2D56"/>
    <w:rsid w:val="008B653B"/>
    <w:rsid w:val="008C653F"/>
    <w:rsid w:val="00907C7C"/>
    <w:rsid w:val="0091120A"/>
    <w:rsid w:val="00911AC1"/>
    <w:rsid w:val="00915AB5"/>
    <w:rsid w:val="009175B4"/>
    <w:rsid w:val="00923C10"/>
    <w:rsid w:val="00937628"/>
    <w:rsid w:val="009417A7"/>
    <w:rsid w:val="00951E3F"/>
    <w:rsid w:val="00956D2C"/>
    <w:rsid w:val="00963031"/>
    <w:rsid w:val="00966AEF"/>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64FC4"/>
    <w:rsid w:val="00A83591"/>
    <w:rsid w:val="00AA5ED6"/>
    <w:rsid w:val="00AB12C5"/>
    <w:rsid w:val="00AC1B83"/>
    <w:rsid w:val="00AF468A"/>
    <w:rsid w:val="00B03B8B"/>
    <w:rsid w:val="00B10327"/>
    <w:rsid w:val="00B158DB"/>
    <w:rsid w:val="00B3092B"/>
    <w:rsid w:val="00B403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328A1"/>
    <w:rsid w:val="00D44685"/>
    <w:rsid w:val="00D6624D"/>
    <w:rsid w:val="00D80D10"/>
    <w:rsid w:val="00D86340"/>
    <w:rsid w:val="00D91F73"/>
    <w:rsid w:val="00D92F29"/>
    <w:rsid w:val="00DA0349"/>
    <w:rsid w:val="00DA7996"/>
    <w:rsid w:val="00DB7063"/>
    <w:rsid w:val="00DC3E39"/>
    <w:rsid w:val="00DD197D"/>
    <w:rsid w:val="00DD2573"/>
    <w:rsid w:val="00DE0F70"/>
    <w:rsid w:val="00DE47EB"/>
    <w:rsid w:val="00DE70E9"/>
    <w:rsid w:val="00DF09E4"/>
    <w:rsid w:val="00DF33A8"/>
    <w:rsid w:val="00DF3AF6"/>
    <w:rsid w:val="00DF7B5B"/>
    <w:rsid w:val="00E001F4"/>
    <w:rsid w:val="00E01194"/>
    <w:rsid w:val="00E34A7C"/>
    <w:rsid w:val="00E518DE"/>
    <w:rsid w:val="00E53191"/>
    <w:rsid w:val="00E56D30"/>
    <w:rsid w:val="00E64AE0"/>
    <w:rsid w:val="00E667AB"/>
    <w:rsid w:val="00E75A9B"/>
    <w:rsid w:val="00E91EAD"/>
    <w:rsid w:val="00ED0AA7"/>
    <w:rsid w:val="00EF1491"/>
    <w:rsid w:val="00EF1DC2"/>
    <w:rsid w:val="00F07ABA"/>
    <w:rsid w:val="00F110E3"/>
    <w:rsid w:val="00F152F0"/>
    <w:rsid w:val="00F31FAF"/>
    <w:rsid w:val="00F3234E"/>
    <w:rsid w:val="00F36CB1"/>
    <w:rsid w:val="00F37FD7"/>
    <w:rsid w:val="00F417EF"/>
    <w:rsid w:val="00F43C50"/>
    <w:rsid w:val="00F47752"/>
    <w:rsid w:val="00F67EBA"/>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92</TotalTime>
  <Pages>12</Pages>
  <Words>3819</Words>
  <Characters>21771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25539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11</cp:revision>
  <cp:lastPrinted>2022-12-13T20:34:00Z</cp:lastPrinted>
  <dcterms:created xsi:type="dcterms:W3CDTF">2022-12-14T21:19:00Z</dcterms:created>
  <dcterms:modified xsi:type="dcterms:W3CDTF">2022-12-18T02:30:00Z</dcterms:modified>
  <cp:category/>
</cp:coreProperties>
</file>